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DA5363" w14:textId="05C1AB0D" w:rsidR="00F576A7" w:rsidRDefault="00F576A7"/>
    <w:p w14:paraId="42BDB9A9" w14:textId="77777777" w:rsidR="00F576A7" w:rsidRDefault="00947759">
      <w:pPr>
        <w:tabs>
          <w:tab w:val="left" w:pos="8190"/>
        </w:tabs>
      </w:pPr>
      <w:r>
        <w:tab/>
      </w:r>
      <w:r>
        <w:tab/>
      </w:r>
    </w:p>
    <w:p w14:paraId="038857D3" w14:textId="77777777" w:rsidR="00F576A7" w:rsidRDefault="00F576A7"/>
    <w:p w14:paraId="209DDB72" w14:textId="77777777" w:rsidR="00F576A7" w:rsidRDefault="00F576A7"/>
    <w:p w14:paraId="62F87B2E" w14:textId="77777777" w:rsidR="00F576A7" w:rsidRDefault="00F576A7"/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9833"/>
      </w:tblGrid>
      <w:tr w:rsidR="00F576A7" w14:paraId="4E5DB564" w14:textId="77777777">
        <w:trPr>
          <w:trHeight w:val="146"/>
          <w:jc w:val="center"/>
        </w:trPr>
        <w:tc>
          <w:tcPr>
            <w:tcW w:w="983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719A7A96" w14:textId="77777777" w:rsidR="00F576A7" w:rsidRDefault="00F576A7">
            <w:pPr>
              <w:rPr>
                <w:b/>
                <w:snapToGrid w:val="0"/>
                <w:color w:val="000000"/>
                <w:lang w:val="es-ES" w:eastAsia="es-ES"/>
              </w:rPr>
            </w:pPr>
          </w:p>
        </w:tc>
      </w:tr>
      <w:tr w:rsidR="00F576A7" w14:paraId="58DD0AA2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7C04A28E" w14:textId="273A2241" w:rsidR="00F576A7" w:rsidRDefault="00F576A7">
            <w:pPr>
              <w:jc w:val="center"/>
              <w:rPr>
                <w:b/>
                <w:snapToGrid w:val="0"/>
                <w:color w:val="000000"/>
                <w:sz w:val="40"/>
                <w:lang w:val="pt-BR"/>
              </w:rPr>
            </w:pPr>
          </w:p>
        </w:tc>
      </w:tr>
      <w:tr w:rsidR="00F576A7" w14:paraId="6A242600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32EDDC2B" w14:textId="7C40DD25" w:rsidR="00F576A7" w:rsidRDefault="00F576A7">
            <w:pPr>
              <w:jc w:val="center"/>
              <w:rPr>
                <w:b/>
                <w:snapToGrid w:val="0"/>
                <w:color w:val="000000"/>
                <w:sz w:val="32"/>
                <w:lang w:val="es-ES"/>
              </w:rPr>
            </w:pPr>
          </w:p>
        </w:tc>
      </w:tr>
      <w:tr w:rsidR="00F576A7" w14:paraId="3A29D600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07D2B9AD" w14:textId="77777777" w:rsidR="00F576A7" w:rsidRDefault="00F576A7">
            <w:pPr>
              <w:jc w:val="center"/>
              <w:rPr>
                <w:b/>
                <w:snapToGrid w:val="0"/>
                <w:color w:val="000000"/>
                <w:lang w:val="es-ES"/>
              </w:rPr>
            </w:pPr>
          </w:p>
        </w:tc>
      </w:tr>
      <w:tr w:rsidR="00F576A7" w14:paraId="7CBF1031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720381A8" w14:textId="77777777" w:rsidR="00F576A7" w:rsidRDefault="00947759">
            <w:pPr>
              <w:jc w:val="center"/>
              <w:rPr>
                <w:b/>
                <w:sz w:val="40"/>
                <w:lang w:val="es-ES"/>
              </w:rPr>
            </w:pPr>
            <w:r>
              <w:rPr>
                <w:b/>
                <w:sz w:val="40"/>
                <w:lang w:val="es-ES"/>
              </w:rPr>
              <w:t>ANEXO 2: INFORMACIÓN TÉCNICA ADICIONAL</w:t>
            </w:r>
          </w:p>
          <w:p w14:paraId="0B920B10" w14:textId="1BA0CDC3" w:rsidR="00F576A7" w:rsidRDefault="00947759">
            <w:pPr>
              <w:jc w:val="center"/>
              <w:rPr>
                <w:b/>
                <w:snapToGrid w:val="0"/>
                <w:color w:val="000000"/>
                <w:sz w:val="40"/>
                <w:lang w:val="es-ES"/>
              </w:rPr>
            </w:pPr>
            <w:r>
              <w:rPr>
                <w:b/>
                <w:snapToGrid w:val="0"/>
                <w:color w:val="000000"/>
                <w:sz w:val="40"/>
                <w:lang w:val="es-ES"/>
              </w:rPr>
              <w:t>(E-PC</w:t>
            </w:r>
            <w:r w:rsidR="007042E9">
              <w:rPr>
                <w:b/>
                <w:snapToGrid w:val="0"/>
                <w:color w:val="000000"/>
                <w:sz w:val="40"/>
                <w:lang w:val="es-ES"/>
              </w:rPr>
              <w:t>M</w:t>
            </w:r>
            <w:r>
              <w:rPr>
                <w:b/>
                <w:snapToGrid w:val="0"/>
                <w:color w:val="000000"/>
                <w:sz w:val="40"/>
                <w:lang w:val="es-ES"/>
              </w:rPr>
              <w:t>-009)</w:t>
            </w:r>
          </w:p>
        </w:tc>
      </w:tr>
      <w:tr w:rsidR="00F576A7" w14:paraId="684E94EE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48DD2E86" w14:textId="77777777" w:rsidR="00F576A7" w:rsidRDefault="00F576A7">
            <w:pPr>
              <w:jc w:val="center"/>
              <w:rPr>
                <w:b/>
                <w:snapToGrid w:val="0"/>
                <w:color w:val="000000"/>
                <w:sz w:val="28"/>
                <w:highlight w:val="yellow"/>
                <w:lang w:val="es-ES"/>
              </w:rPr>
            </w:pPr>
          </w:p>
        </w:tc>
      </w:tr>
      <w:tr w:rsidR="00F576A7" w14:paraId="0A0EE10C" w14:textId="77777777">
        <w:trPr>
          <w:trHeight w:val="44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B46EE4" w14:textId="77777777" w:rsidR="00F576A7" w:rsidRDefault="00F576A7">
            <w:pPr>
              <w:rPr>
                <w:b/>
                <w:snapToGrid w:val="0"/>
                <w:color w:val="000000"/>
                <w:lang w:val="es-ES"/>
              </w:rPr>
            </w:pPr>
          </w:p>
        </w:tc>
      </w:tr>
    </w:tbl>
    <w:p w14:paraId="77DC3005" w14:textId="77777777" w:rsidR="00F576A7" w:rsidRDefault="00F576A7"/>
    <w:p w14:paraId="552B2587" w14:textId="77777777" w:rsidR="00F576A7" w:rsidRDefault="00F576A7"/>
    <w:p w14:paraId="734B93AA" w14:textId="77777777" w:rsidR="00F576A7" w:rsidRDefault="00F576A7"/>
    <w:p w14:paraId="356CE8FA" w14:textId="77777777" w:rsidR="00F576A7" w:rsidRDefault="00F576A7"/>
    <w:p w14:paraId="2E32A15A" w14:textId="77777777" w:rsidR="00F576A7" w:rsidRDefault="00947759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FF4050" wp14:editId="24531302">
                <wp:simplePos x="0" y="0"/>
                <wp:positionH relativeFrom="column">
                  <wp:posOffset>2758440</wp:posOffset>
                </wp:positionH>
                <wp:positionV relativeFrom="paragraph">
                  <wp:posOffset>83820</wp:posOffset>
                </wp:positionV>
                <wp:extent cx="3495675" cy="609600"/>
                <wp:effectExtent l="10795" t="10795" r="8255" b="8255"/>
                <wp:wrapNone/>
                <wp:docPr id="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5675" cy="60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648A0C6F" w14:textId="77777777" w:rsidR="00947759" w:rsidRDefault="00947759">
                            <w:pPr>
                              <w:ind w:firstLine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REV: B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  <w:t>21-01-2022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DFF4050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217.2pt;margin-top:6.6pt;width:275.25pt;height:4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" strokeweight=".5pt">
                <v:textbox inset="0,0,0,0">
                  <w:txbxContent>
                    <w:p w14:paraId="648A0C6F" w14:textId="77777777" w:rsidR="00947759" w:rsidRDefault="00947759">
                      <w:pPr>
                        <w:ind w:firstLine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REV: B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  <w:t>21-01-2022</w:t>
                      </w:r>
                    </w:p>
                  </w:txbxContent>
                </v:textbox>
              </v:shape>
            </w:pict>
          </mc:Fallback>
        </mc:AlternateContent>
      </w:r>
    </w:p>
    <w:p w14:paraId="6764CE10" w14:textId="77777777" w:rsidR="00F576A7" w:rsidRDefault="00F576A7"/>
    <w:p w14:paraId="214229E2" w14:textId="77777777" w:rsidR="00F576A7" w:rsidRDefault="00F576A7"/>
    <w:p w14:paraId="024D966D" w14:textId="77777777" w:rsidR="00F576A7" w:rsidRDefault="00F576A7"/>
    <w:p w14:paraId="75908679" w14:textId="77777777" w:rsidR="00F576A7" w:rsidRDefault="00F576A7"/>
    <w:tbl>
      <w:tblPr>
        <w:tblW w:w="10011" w:type="dxa"/>
        <w:jc w:val="center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57"/>
        <w:gridCol w:w="1258"/>
        <w:gridCol w:w="3771"/>
        <w:gridCol w:w="1276"/>
        <w:gridCol w:w="1248"/>
        <w:gridCol w:w="7"/>
        <w:gridCol w:w="1580"/>
        <w:gridCol w:w="14"/>
      </w:tblGrid>
      <w:tr w:rsidR="00F576A7" w14:paraId="6F8AF681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483B69C" w14:textId="77777777" w:rsidR="00F576A7" w:rsidRDefault="00F576A7">
            <w:pPr>
              <w:spacing w:before="20" w:after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C0169BF" w14:textId="77777777" w:rsidR="00F576A7" w:rsidRDefault="00F576A7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2D428D85" w14:textId="77777777" w:rsidR="00F576A7" w:rsidRDefault="00F576A7">
            <w:pPr>
              <w:spacing w:before="20" w:after="20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D3BE594" w14:textId="77777777" w:rsidR="00F576A7" w:rsidRDefault="00F576A7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2DE35CCC" w14:textId="77777777" w:rsidR="00F576A7" w:rsidRDefault="00F576A7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66BC5AB" w14:textId="77777777" w:rsidR="00F576A7" w:rsidRDefault="00F576A7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F576A7" w14:paraId="0668D890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11F9458" w14:textId="77777777" w:rsidR="00F576A7" w:rsidRDefault="00F576A7">
            <w:pPr>
              <w:spacing w:before="20" w:after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38AD9F1" w14:textId="77777777" w:rsidR="00F576A7" w:rsidRDefault="00F576A7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0D7FAEC" w14:textId="77777777" w:rsidR="00F576A7" w:rsidRDefault="00F576A7">
            <w:pPr>
              <w:spacing w:before="20" w:after="20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8C1F9B0" w14:textId="77777777" w:rsidR="00F576A7" w:rsidRDefault="00F576A7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494B97D" w14:textId="77777777" w:rsidR="00F576A7" w:rsidRDefault="00F576A7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89CE77A" w14:textId="77777777" w:rsidR="00F576A7" w:rsidRDefault="00F576A7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F576A7" w14:paraId="22C2901F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F48CA59" w14:textId="77777777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2687C7D2" w14:textId="77777777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2099722" w14:textId="77777777" w:rsidR="00F576A7" w:rsidRDefault="00F576A7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4F7D703" w14:textId="77777777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3003188" w14:textId="77777777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29790506" w14:textId="77777777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F576A7" w14:paraId="096A82BE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1D1FC00B" w14:textId="27B955D5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617241C" w14:textId="1BE7D3E9" w:rsidR="00F576A7" w:rsidRDefault="00F576A7">
            <w:pPr>
              <w:spacing w:before="20"/>
              <w:ind w:left="0" w:firstLine="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20D13644" w14:textId="41C77532" w:rsidR="00F576A7" w:rsidRDefault="00F576A7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151B9E5B" w14:textId="5666D35D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F96BFC1" w14:textId="142479F1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5473FE2" w14:textId="77777777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F576A7" w14:paraId="62381403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6266AFE" w14:textId="1DC9FED8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1AE3866A" w14:textId="7AE0D14A" w:rsidR="00F576A7" w:rsidRDefault="00F576A7">
            <w:pPr>
              <w:spacing w:before="20"/>
              <w:jc w:val="center"/>
              <w:rPr>
                <w:snapToGrid w:val="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25A858D1" w14:textId="26D2AA6D" w:rsidR="00F576A7" w:rsidRDefault="00F576A7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6640844" w14:textId="0ACAF2D6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69DF757" w14:textId="0C1E8B19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52687E3" w14:textId="77777777" w:rsidR="00F576A7" w:rsidRDefault="00F576A7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F576A7" w14:paraId="6A812920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1C649D5F" w14:textId="77777777" w:rsidR="00F576A7" w:rsidRDefault="00947759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proofErr w:type="spellStart"/>
            <w:r>
              <w:rPr>
                <w:b/>
                <w:snapToGrid w:val="0"/>
                <w:color w:val="000000"/>
                <w:sz w:val="16"/>
                <w:lang w:eastAsia="es-ES"/>
              </w:rPr>
              <w:t>Nº</w:t>
            </w:r>
            <w:proofErr w:type="spellEnd"/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5AF5F6AA" w14:textId="77777777" w:rsidR="00F576A7" w:rsidRDefault="00947759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FECHA</w:t>
            </w: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2904B798" w14:textId="77777777" w:rsidR="00F576A7" w:rsidRDefault="00947759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MODIFICACIONES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350401E9" w14:textId="77777777" w:rsidR="00F576A7" w:rsidRDefault="00947759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POR</w:t>
            </w: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75CA0A41" w14:textId="77777777" w:rsidR="00F576A7" w:rsidRDefault="00947759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REV</w:t>
            </w: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2F84BCF" w14:textId="77777777" w:rsidR="00F576A7" w:rsidRDefault="00947759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APROBADO</w:t>
            </w:r>
          </w:p>
        </w:tc>
      </w:tr>
      <w:tr w:rsidR="00F576A7" w14:paraId="0725344F" w14:textId="77777777">
        <w:trPr>
          <w:cantSplit/>
          <w:jc w:val="center"/>
        </w:trPr>
        <w:tc>
          <w:tcPr>
            <w:tcW w:w="85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13A429" w14:textId="77777777" w:rsidR="00F576A7" w:rsidRDefault="00947759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Preparó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248DBC8C" w14:textId="77777777" w:rsidR="00F576A7" w:rsidRDefault="00947759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IM3</w:t>
            </w:r>
          </w:p>
        </w:tc>
        <w:tc>
          <w:tcPr>
            <w:tcW w:w="6302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6C86FFE1" w14:textId="77777777" w:rsidR="00F576A7" w:rsidRDefault="00F576A7">
            <w:pPr>
              <w:spacing w:before="20" w:after="20"/>
              <w:jc w:val="center"/>
              <w:rPr>
                <w:sz w:val="32"/>
                <w:szCs w:val="32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12133D59" w14:textId="77777777" w:rsidR="00F576A7" w:rsidRDefault="00947759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FECHA:</w:t>
            </w:r>
          </w:p>
        </w:tc>
      </w:tr>
      <w:tr w:rsidR="00F576A7" w14:paraId="0BCB3CC6" w14:textId="77777777">
        <w:trPr>
          <w:cantSplit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9547E49" w14:textId="77777777" w:rsidR="00F576A7" w:rsidRDefault="00947759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Revisó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797D8A36" w14:textId="77777777" w:rsidR="00F576A7" w:rsidRDefault="00947759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IM3</w:t>
            </w:r>
          </w:p>
        </w:tc>
        <w:tc>
          <w:tcPr>
            <w:tcW w:w="6302" w:type="dxa"/>
            <w:gridSpan w:val="4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602C35B2" w14:textId="77777777" w:rsidR="00F576A7" w:rsidRDefault="00F576A7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1B14E614" w14:textId="77777777" w:rsidR="00F576A7" w:rsidRDefault="00947759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sz w:val="16"/>
                <w:lang w:eastAsia="es-ES"/>
              </w:rPr>
              <w:t>21-01-2022</w:t>
            </w:r>
          </w:p>
        </w:tc>
      </w:tr>
      <w:tr w:rsidR="00F576A7" w14:paraId="4E0A9303" w14:textId="77777777">
        <w:trPr>
          <w:cantSplit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EE7318E" w14:textId="77777777" w:rsidR="00F576A7" w:rsidRDefault="00947759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Escribió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5664BBD9" w14:textId="77777777" w:rsidR="00F576A7" w:rsidRDefault="00947759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IM3</w:t>
            </w:r>
          </w:p>
        </w:tc>
        <w:tc>
          <w:tcPr>
            <w:tcW w:w="6302" w:type="dxa"/>
            <w:gridSpan w:val="4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71875490" w14:textId="77777777" w:rsidR="00F576A7" w:rsidRDefault="00F576A7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FC40541" w14:textId="77777777" w:rsidR="00F576A7" w:rsidRDefault="00947759">
            <w:pPr>
              <w:spacing w:before="20" w:after="20"/>
              <w:rPr>
                <w:b/>
                <w:snapToGrid w:val="0"/>
                <w:color w:val="000000"/>
                <w:lang w:eastAsia="es-ES"/>
              </w:rPr>
            </w:pPr>
            <w:r>
              <w:rPr>
                <w:b/>
                <w:snapToGrid w:val="0"/>
                <w:color w:val="000000"/>
                <w:lang w:eastAsia="es-ES"/>
              </w:rPr>
              <w:t>HOJA 1 DE 5</w:t>
            </w:r>
          </w:p>
        </w:tc>
      </w:tr>
      <w:tr w:rsidR="00F576A7" w14:paraId="5E11229F" w14:textId="77777777">
        <w:trPr>
          <w:cantSplit/>
          <w:trHeight w:val="376"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06B6B26F" w14:textId="77777777" w:rsidR="00F576A7" w:rsidRDefault="00947759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Aprobó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9E805B9" w14:textId="77777777" w:rsidR="00F576A7" w:rsidRDefault="00F576A7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6302" w:type="dxa"/>
            <w:gridSpan w:val="4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53042EE" w14:textId="77777777" w:rsidR="00F576A7" w:rsidRDefault="00F576A7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7846B31" w14:textId="77777777" w:rsidR="00F576A7" w:rsidRDefault="00F576A7">
            <w:pPr>
              <w:spacing w:before="20" w:after="20"/>
              <w:jc w:val="center"/>
              <w:rPr>
                <w:b/>
                <w:snapToGrid w:val="0"/>
                <w:color w:val="000000"/>
                <w:lang w:eastAsia="es-ES"/>
              </w:rPr>
            </w:pPr>
          </w:p>
        </w:tc>
      </w:tr>
    </w:tbl>
    <w:p w14:paraId="526A1636" w14:textId="77777777" w:rsidR="00F576A7" w:rsidRDefault="00F576A7">
      <w:pPr>
        <w:tabs>
          <w:tab w:val="left" w:pos="720"/>
        </w:tabs>
        <w:suppressAutoHyphens/>
        <w:jc w:val="center"/>
        <w:rPr>
          <w:b/>
          <w:sz w:val="36"/>
          <w:szCs w:val="36"/>
        </w:rPr>
      </w:pPr>
    </w:p>
    <w:p w14:paraId="4AE2F766" w14:textId="77777777" w:rsidR="00F576A7" w:rsidRDefault="00F576A7">
      <w:pPr>
        <w:tabs>
          <w:tab w:val="left" w:pos="720"/>
        </w:tabs>
        <w:suppressAutoHyphens/>
        <w:jc w:val="center"/>
        <w:rPr>
          <w:b/>
          <w:sz w:val="36"/>
          <w:szCs w:val="36"/>
        </w:rPr>
      </w:pPr>
    </w:p>
    <w:p w14:paraId="0039DF79" w14:textId="1E27A08C" w:rsidR="00F576A7" w:rsidRDefault="00947759">
      <w:pPr>
        <w:pStyle w:val="Ttulo2"/>
        <w:numPr>
          <w:ilvl w:val="0"/>
          <w:numId w:val="24"/>
        </w:numPr>
        <w:tabs>
          <w:tab w:val="left" w:pos="395"/>
          <w:tab w:val="left" w:pos="643"/>
        </w:tabs>
        <w:ind w:left="643" w:hanging="360"/>
        <w:rPr>
          <w:rFonts w:ascii="Arial" w:hAnsi="Arial" w:cs="Arial"/>
          <w:sz w:val="32"/>
          <w:szCs w:val="32"/>
        </w:rPr>
      </w:pPr>
      <w:bookmarkStart w:id="0" w:name="_Toc500750515"/>
      <w:bookmarkStart w:id="1" w:name="_Toc81317170"/>
      <w:bookmarkStart w:id="2" w:name="_Toc499050813"/>
      <w:bookmarkStart w:id="3" w:name="_Toc82014455"/>
      <w:bookmarkStart w:id="4" w:name="_Toc183424251"/>
      <w:r>
        <w:rPr>
          <w:rFonts w:ascii="Arial" w:hAnsi="Arial" w:cs="Arial"/>
          <w:sz w:val="32"/>
          <w:szCs w:val="32"/>
        </w:rPr>
        <w:t>INFORMACION ADICIONAL DE</w:t>
      </w:r>
      <w:r>
        <w:rPr>
          <w:rFonts w:ascii="Arial" w:hAnsi="Arial" w:cs="Arial"/>
          <w:spacing w:val="-1"/>
          <w:sz w:val="32"/>
          <w:szCs w:val="32"/>
        </w:rPr>
        <w:t xml:space="preserve"> </w:t>
      </w:r>
      <w:r w:rsidR="001D2E64">
        <w:rPr>
          <w:rFonts w:ascii="Arial" w:hAnsi="Arial" w:cs="Arial"/>
          <w:sz w:val="32"/>
          <w:szCs w:val="32"/>
        </w:rPr>
        <w:t>GR</w:t>
      </w:r>
      <w:r w:rsidR="00AF0483">
        <w:rPr>
          <w:rFonts w:ascii="Arial" w:hAnsi="Arial" w:cs="Arial"/>
          <w:sz w:val="32"/>
          <w:szCs w:val="32"/>
        </w:rPr>
        <w:t>UPO SAESA</w:t>
      </w:r>
    </w:p>
    <w:p w14:paraId="473EC926" w14:textId="77777777" w:rsidR="00F576A7" w:rsidRDefault="00947759">
      <w:pPr>
        <w:spacing w:before="118"/>
        <w:ind w:left="992"/>
        <w:rPr>
          <w:b/>
        </w:rPr>
      </w:pPr>
      <w:r>
        <w:rPr>
          <w:b/>
          <w:sz w:val="22"/>
          <w:u w:val="thick"/>
        </w:rPr>
        <w:t>Los relés de protecciones deberán considerar funciones de control, que a continuación se</w:t>
      </w:r>
      <w:r>
        <w:rPr>
          <w:b/>
          <w:sz w:val="22"/>
        </w:rPr>
        <w:t xml:space="preserve"> </w:t>
      </w:r>
      <w:r>
        <w:rPr>
          <w:b/>
          <w:sz w:val="22"/>
          <w:u w:val="thick"/>
        </w:rPr>
        <w:t>indican:</w:t>
      </w:r>
    </w:p>
    <w:p w14:paraId="4EB78661" w14:textId="77777777" w:rsidR="00F576A7" w:rsidRDefault="00F576A7">
      <w:pPr>
        <w:pStyle w:val="Textoindependiente"/>
        <w:rPr>
          <w:b/>
        </w:rPr>
      </w:pPr>
    </w:p>
    <w:p w14:paraId="71AB1BB7" w14:textId="77777777" w:rsidR="00F576A7" w:rsidRDefault="00F576A7">
      <w:pPr>
        <w:pStyle w:val="Textoindependiente"/>
        <w:spacing w:before="8"/>
        <w:rPr>
          <w:b/>
        </w:rPr>
      </w:pPr>
    </w:p>
    <w:p w14:paraId="4C532B93" w14:textId="77777777" w:rsidR="00F576A7" w:rsidRDefault="00947759">
      <w:pPr>
        <w:pStyle w:val="Prrafodelista"/>
        <w:widowControl w:val="0"/>
        <w:numPr>
          <w:ilvl w:val="1"/>
          <w:numId w:val="24"/>
        </w:numPr>
        <w:tabs>
          <w:tab w:val="left" w:pos="1194"/>
        </w:tabs>
        <w:autoSpaceDE w:val="0"/>
        <w:autoSpaceDN w:val="0"/>
        <w:spacing w:line="240" w:lineRule="auto"/>
      </w:pPr>
      <w:r>
        <w:rPr>
          <w:sz w:val="22"/>
        </w:rPr>
        <w:t>General</w:t>
      </w:r>
    </w:p>
    <w:p w14:paraId="2DBB760D" w14:textId="0DEE9D97" w:rsidR="00F576A7" w:rsidRDefault="00947759">
      <w:pPr>
        <w:pStyle w:val="Prrafodelista"/>
        <w:widowControl w:val="0"/>
        <w:numPr>
          <w:ilvl w:val="0"/>
          <w:numId w:val="25"/>
        </w:numPr>
        <w:tabs>
          <w:tab w:val="left" w:pos="834"/>
        </w:tabs>
        <w:autoSpaceDE w:val="0"/>
        <w:autoSpaceDN w:val="0"/>
        <w:spacing w:before="124" w:line="237" w:lineRule="auto"/>
        <w:ind w:left="833" w:right="113"/>
      </w:pPr>
      <w:r>
        <w:rPr>
          <w:sz w:val="22"/>
        </w:rPr>
        <w:t>Los relés deben incorporar funciones de Bloqueos de Zonas, estas deben ser a través de una entrada del Relé, a través de botones de funciones o a través de comandos de SCADA.</w:t>
      </w:r>
    </w:p>
    <w:p w14:paraId="0BACADCA" w14:textId="7A26C9A5" w:rsidR="00F576A7" w:rsidRDefault="00F523B4">
      <w:pPr>
        <w:pStyle w:val="Prrafodelista"/>
        <w:widowControl w:val="0"/>
        <w:numPr>
          <w:ilvl w:val="0"/>
          <w:numId w:val="25"/>
        </w:numPr>
        <w:tabs>
          <w:tab w:val="left" w:pos="834"/>
        </w:tabs>
        <w:autoSpaceDE w:val="0"/>
        <w:autoSpaceDN w:val="0"/>
        <w:spacing w:before="121" w:line="240" w:lineRule="auto"/>
        <w:ind w:left="833" w:right="109"/>
      </w:pPr>
      <w:r>
        <w:rPr>
          <w:sz w:val="22"/>
        </w:rPr>
        <w:t>La comunicación de la Unidades de Bahía o Unidades periféricas con la Unidad Central debe ser a través de Fibra Óptica dedicada.</w:t>
      </w:r>
    </w:p>
    <w:p w14:paraId="7A93C26C" w14:textId="41B96832" w:rsidR="00F576A7" w:rsidRDefault="00F523B4">
      <w:pPr>
        <w:pStyle w:val="Prrafodelista"/>
        <w:widowControl w:val="0"/>
        <w:numPr>
          <w:ilvl w:val="0"/>
          <w:numId w:val="25"/>
        </w:numPr>
        <w:tabs>
          <w:tab w:val="left" w:pos="834"/>
        </w:tabs>
        <w:autoSpaceDE w:val="0"/>
        <w:autoSpaceDN w:val="0"/>
        <w:spacing w:before="118" w:line="240" w:lineRule="auto"/>
        <w:ind w:right="109"/>
      </w:pPr>
      <w:r>
        <w:rPr>
          <w:sz w:val="22"/>
        </w:rPr>
        <w:t>Las Unidad Central debe permitir crear zonas de protección asignada cada zona por la posición del desconectador de barra y estas zonas deben ser dinámicas, ya que la misma debe ajustarse dependiendo de la topología y el sistema de operaciones de</w:t>
      </w:r>
      <w:r w:rsidR="00AF0483">
        <w:rPr>
          <w:sz w:val="22"/>
        </w:rPr>
        <w:t xml:space="preserve">l Grupo </w:t>
      </w:r>
      <w:proofErr w:type="spellStart"/>
      <w:r w:rsidR="00AF0483">
        <w:rPr>
          <w:sz w:val="22"/>
        </w:rPr>
        <w:t>Saesa</w:t>
      </w:r>
      <w:proofErr w:type="spellEnd"/>
      <w:r>
        <w:rPr>
          <w:sz w:val="22"/>
        </w:rPr>
        <w:t xml:space="preserve">. </w:t>
      </w:r>
    </w:p>
    <w:p w14:paraId="584E8921" w14:textId="77777777" w:rsidR="00F576A7" w:rsidRDefault="00F576A7">
      <w:pPr>
        <w:pStyle w:val="Textoindependiente"/>
        <w:rPr>
          <w:sz w:val="24"/>
        </w:rPr>
      </w:pPr>
    </w:p>
    <w:p w14:paraId="57EFAB20" w14:textId="77777777" w:rsidR="00F576A7" w:rsidRDefault="00947759">
      <w:pPr>
        <w:pStyle w:val="Prrafodelista"/>
        <w:widowControl w:val="0"/>
        <w:numPr>
          <w:ilvl w:val="1"/>
          <w:numId w:val="24"/>
        </w:numPr>
        <w:tabs>
          <w:tab w:val="left" w:pos="1195"/>
        </w:tabs>
        <w:autoSpaceDE w:val="0"/>
        <w:autoSpaceDN w:val="0"/>
        <w:spacing w:before="216" w:line="240" w:lineRule="auto"/>
        <w:ind w:left="1194" w:hanging="722"/>
      </w:pPr>
      <w:r>
        <w:rPr>
          <w:sz w:val="22"/>
        </w:rPr>
        <w:t>Señales de Control y</w:t>
      </w:r>
      <w:r>
        <w:rPr>
          <w:spacing w:val="-3"/>
          <w:sz w:val="22"/>
        </w:rPr>
        <w:t xml:space="preserve"> </w:t>
      </w:r>
      <w:r>
        <w:rPr>
          <w:sz w:val="22"/>
        </w:rPr>
        <w:t>Protección</w:t>
      </w:r>
    </w:p>
    <w:p w14:paraId="2084D94C" w14:textId="77777777" w:rsidR="00F576A7" w:rsidRDefault="00F576A7">
      <w:pPr>
        <w:pStyle w:val="Textoindependiente"/>
        <w:rPr>
          <w:sz w:val="24"/>
        </w:rPr>
      </w:pPr>
    </w:p>
    <w:p w14:paraId="2390F6F4" w14:textId="77777777" w:rsidR="00F576A7" w:rsidRDefault="00F576A7">
      <w:pPr>
        <w:pStyle w:val="Textoindependiente"/>
        <w:spacing w:before="10"/>
        <w:rPr>
          <w:sz w:val="18"/>
        </w:rPr>
      </w:pPr>
    </w:p>
    <w:p w14:paraId="0B5EA6EA" w14:textId="77777777" w:rsidR="00F576A7" w:rsidRDefault="00947759">
      <w:pPr>
        <w:pStyle w:val="Prrafodelista"/>
        <w:widowControl w:val="0"/>
        <w:numPr>
          <w:ilvl w:val="0"/>
          <w:numId w:val="25"/>
        </w:numPr>
        <w:tabs>
          <w:tab w:val="left" w:pos="833"/>
          <w:tab w:val="left" w:pos="834"/>
        </w:tabs>
        <w:autoSpaceDE w:val="0"/>
        <w:autoSpaceDN w:val="0"/>
        <w:spacing w:line="240" w:lineRule="auto"/>
        <w:ind w:left="833" w:hanging="361"/>
        <w:jc w:val="left"/>
        <w:rPr>
          <w:b/>
        </w:rPr>
      </w:pPr>
      <w:r>
        <w:rPr>
          <w:sz w:val="22"/>
        </w:rPr>
        <w:t xml:space="preserve">Protección de Distancia: </w:t>
      </w:r>
      <w:r>
        <w:rPr>
          <w:b/>
          <w:sz w:val="22"/>
          <w:u w:val="thick"/>
        </w:rPr>
        <w:t>No se requieren funciones de</w:t>
      </w:r>
      <w:r>
        <w:rPr>
          <w:b/>
          <w:spacing w:val="-2"/>
          <w:sz w:val="22"/>
          <w:u w:val="thick"/>
        </w:rPr>
        <w:t xml:space="preserve"> </w:t>
      </w:r>
      <w:r>
        <w:rPr>
          <w:b/>
          <w:sz w:val="22"/>
          <w:u w:val="thick"/>
        </w:rPr>
        <w:t>control</w:t>
      </w:r>
    </w:p>
    <w:p w14:paraId="4936224B" w14:textId="77777777" w:rsidR="00F576A7" w:rsidRDefault="00F576A7">
      <w:pPr>
        <w:pStyle w:val="Textoindependiente"/>
        <w:rPr>
          <w:b/>
        </w:rPr>
      </w:pPr>
    </w:p>
    <w:p w14:paraId="3CCE756E" w14:textId="77777777" w:rsidR="00F576A7" w:rsidRDefault="00F576A7">
      <w:pPr>
        <w:pStyle w:val="Textoindependiente"/>
        <w:spacing w:before="8"/>
        <w:rPr>
          <w:b/>
        </w:rPr>
      </w:pPr>
    </w:p>
    <w:p w14:paraId="577BE329" w14:textId="474345C1" w:rsidR="00F576A7" w:rsidRDefault="00947759">
      <w:pPr>
        <w:pStyle w:val="Prrafodelista"/>
        <w:widowControl w:val="0"/>
        <w:numPr>
          <w:ilvl w:val="0"/>
          <w:numId w:val="25"/>
        </w:numPr>
        <w:tabs>
          <w:tab w:val="left" w:pos="833"/>
          <w:tab w:val="left" w:pos="834"/>
        </w:tabs>
        <w:autoSpaceDE w:val="0"/>
        <w:autoSpaceDN w:val="0"/>
        <w:spacing w:line="240" w:lineRule="auto"/>
        <w:ind w:left="833" w:hanging="361"/>
        <w:jc w:val="left"/>
        <w:rPr>
          <w:b/>
        </w:rPr>
      </w:pPr>
      <w:r>
        <w:rPr>
          <w:sz w:val="22"/>
        </w:rPr>
        <w:t xml:space="preserve">Protección Diferencial de Transformadores: </w:t>
      </w:r>
      <w:r>
        <w:rPr>
          <w:b/>
          <w:sz w:val="22"/>
          <w:u w:val="thick"/>
        </w:rPr>
        <w:t>No se requieren funciones de</w:t>
      </w:r>
      <w:r>
        <w:rPr>
          <w:b/>
          <w:spacing w:val="-9"/>
          <w:sz w:val="22"/>
          <w:u w:val="thick"/>
        </w:rPr>
        <w:t xml:space="preserve"> </w:t>
      </w:r>
      <w:r>
        <w:rPr>
          <w:b/>
          <w:sz w:val="22"/>
          <w:u w:val="thick"/>
        </w:rPr>
        <w:t>control</w:t>
      </w:r>
    </w:p>
    <w:p w14:paraId="46C692CE" w14:textId="5355B4AB" w:rsidR="00F576A7" w:rsidRDefault="00947759">
      <w:pPr>
        <w:pStyle w:val="Textoindependiente"/>
        <w:spacing w:before="117"/>
        <w:ind w:left="1246"/>
      </w:pPr>
      <w:r>
        <w:t>Señales de Protección: Entadas /Salidas: 6 entradas / 7 salidas.</w:t>
      </w:r>
    </w:p>
    <w:p w14:paraId="4AFACCCA" w14:textId="77777777" w:rsidR="00F576A7" w:rsidRDefault="00F576A7">
      <w:pPr>
        <w:pStyle w:val="Textoindependiente"/>
        <w:rPr>
          <w:sz w:val="24"/>
        </w:rPr>
      </w:pPr>
    </w:p>
    <w:p w14:paraId="128F4710" w14:textId="77777777" w:rsidR="00F576A7" w:rsidRDefault="00F576A7">
      <w:pPr>
        <w:pStyle w:val="Textoindependiente"/>
        <w:rPr>
          <w:sz w:val="19"/>
        </w:rPr>
      </w:pPr>
    </w:p>
    <w:p w14:paraId="1DA5F6F3" w14:textId="79BB7E67" w:rsidR="00F576A7" w:rsidRDefault="00947759">
      <w:pPr>
        <w:pStyle w:val="Prrafodelista"/>
        <w:widowControl w:val="0"/>
        <w:numPr>
          <w:ilvl w:val="0"/>
          <w:numId w:val="25"/>
        </w:numPr>
        <w:tabs>
          <w:tab w:val="left" w:pos="831"/>
          <w:tab w:val="left" w:pos="832"/>
        </w:tabs>
        <w:autoSpaceDE w:val="0"/>
        <w:autoSpaceDN w:val="0"/>
        <w:spacing w:line="240" w:lineRule="auto"/>
        <w:ind w:left="831" w:hanging="361"/>
        <w:jc w:val="left"/>
      </w:pPr>
      <w:r>
        <w:rPr>
          <w:sz w:val="22"/>
        </w:rPr>
        <w:t>Protección Diferencial de Barra Centralizada</w:t>
      </w:r>
    </w:p>
    <w:bookmarkEnd w:id="0"/>
    <w:bookmarkEnd w:id="1"/>
    <w:bookmarkEnd w:id="2"/>
    <w:bookmarkEnd w:id="3"/>
    <w:bookmarkEnd w:id="4"/>
    <w:p w14:paraId="02FF7C5B" w14:textId="77777777" w:rsidR="00F576A7" w:rsidRDefault="00947759">
      <w:pPr>
        <w:pStyle w:val="Prrafodelista"/>
        <w:widowControl w:val="0"/>
        <w:numPr>
          <w:ilvl w:val="2"/>
          <w:numId w:val="24"/>
        </w:numPr>
        <w:tabs>
          <w:tab w:val="left" w:pos="1431"/>
        </w:tabs>
        <w:autoSpaceDE w:val="0"/>
        <w:autoSpaceDN w:val="0"/>
        <w:spacing w:before="192" w:line="240" w:lineRule="auto"/>
        <w:ind w:hanging="185"/>
      </w:pPr>
      <w:r>
        <w:rPr>
          <w:sz w:val="22"/>
        </w:rPr>
        <w:t>Unidad Centralizada Barra I</w:t>
      </w:r>
    </w:p>
    <w:p w14:paraId="1E526BC1" w14:textId="77777777" w:rsidR="00F576A7" w:rsidRDefault="00947759">
      <w:pPr>
        <w:pStyle w:val="Textoindependiente"/>
        <w:spacing w:before="120"/>
        <w:ind w:left="1246"/>
      </w:pPr>
      <w:r>
        <w:t>Señales de protección y Control: Entradas / Salidas: 36/24</w:t>
      </w:r>
    </w:p>
    <w:p w14:paraId="5AFC8389" w14:textId="77777777" w:rsidR="00F576A7" w:rsidRDefault="00947759">
      <w:pPr>
        <w:pStyle w:val="Prrafodelista"/>
        <w:widowControl w:val="0"/>
        <w:numPr>
          <w:ilvl w:val="2"/>
          <w:numId w:val="24"/>
        </w:numPr>
        <w:tabs>
          <w:tab w:val="left" w:pos="1431"/>
        </w:tabs>
        <w:autoSpaceDE w:val="0"/>
        <w:autoSpaceDN w:val="0"/>
        <w:spacing w:before="192" w:line="240" w:lineRule="auto"/>
        <w:ind w:hanging="185"/>
      </w:pPr>
      <w:r>
        <w:rPr>
          <w:sz w:val="22"/>
        </w:rPr>
        <w:t>Unidad Centralizada Barra II</w:t>
      </w:r>
    </w:p>
    <w:p w14:paraId="244F06FF" w14:textId="28ED1C5F" w:rsidR="00F576A7" w:rsidRDefault="00947759">
      <w:pPr>
        <w:pStyle w:val="Textoindependiente"/>
        <w:spacing w:before="119"/>
        <w:ind w:left="1246"/>
      </w:pPr>
      <w:r>
        <w:t>Señales de protección y Control: Entradas / Salidas: 36/24</w:t>
      </w:r>
    </w:p>
    <w:p w14:paraId="2B66322B" w14:textId="7AACB9F8" w:rsidR="00947759" w:rsidRDefault="00947759" w:rsidP="00947759">
      <w:pPr>
        <w:pStyle w:val="Textoindependiente"/>
        <w:numPr>
          <w:ilvl w:val="0"/>
          <w:numId w:val="26"/>
        </w:numPr>
        <w:spacing w:before="119"/>
        <w:ind w:left="851"/>
      </w:pPr>
      <w:r>
        <w:t>Protección de Barra Descentralizada</w:t>
      </w:r>
    </w:p>
    <w:p w14:paraId="06CC3184" w14:textId="77777777" w:rsidR="00F576A7" w:rsidRDefault="00947759" w:rsidP="00947759">
      <w:pPr>
        <w:pStyle w:val="Prrafodelista"/>
        <w:widowControl w:val="0"/>
        <w:numPr>
          <w:ilvl w:val="2"/>
          <w:numId w:val="27"/>
        </w:numPr>
        <w:tabs>
          <w:tab w:val="left" w:pos="1529"/>
        </w:tabs>
        <w:autoSpaceDE w:val="0"/>
        <w:autoSpaceDN w:val="0"/>
        <w:spacing w:before="120" w:line="240" w:lineRule="auto"/>
      </w:pPr>
      <w:r>
        <w:rPr>
          <w:sz w:val="22"/>
        </w:rPr>
        <w:t xml:space="preserve">Unidad Descentralizada </w:t>
      </w:r>
    </w:p>
    <w:p w14:paraId="6294565D" w14:textId="63343E72" w:rsidR="00F576A7" w:rsidRDefault="00947759">
      <w:pPr>
        <w:pStyle w:val="Textoindependiente"/>
        <w:spacing w:before="121"/>
        <w:ind w:left="1246"/>
      </w:pPr>
      <w:r>
        <w:t xml:space="preserve">Señales de protección y Control: Entradas / Salidas: </w:t>
      </w:r>
      <w:r w:rsidR="008B0124">
        <w:t>40</w:t>
      </w:r>
      <w:r>
        <w:t>/</w:t>
      </w:r>
      <w:r w:rsidR="008B0124">
        <w:t>16</w:t>
      </w:r>
    </w:p>
    <w:p w14:paraId="6FC21D93" w14:textId="20415AA4" w:rsidR="00F576A7" w:rsidRDefault="00947759" w:rsidP="00947759">
      <w:pPr>
        <w:pStyle w:val="Prrafodelista"/>
        <w:widowControl w:val="0"/>
        <w:numPr>
          <w:ilvl w:val="2"/>
          <w:numId w:val="27"/>
        </w:numPr>
        <w:tabs>
          <w:tab w:val="left" w:pos="1529"/>
        </w:tabs>
        <w:autoSpaceDE w:val="0"/>
        <w:autoSpaceDN w:val="0"/>
        <w:spacing w:before="120" w:line="240" w:lineRule="auto"/>
        <w:ind w:left="1528" w:hanging="283"/>
      </w:pPr>
      <w:r>
        <w:rPr>
          <w:sz w:val="22"/>
        </w:rPr>
        <w:t>Unidad de Bahía</w:t>
      </w:r>
      <w:r>
        <w:rPr>
          <w:sz w:val="22"/>
          <w:lang w:val="es-MX"/>
        </w:rPr>
        <w:t xml:space="preserve"> o Unidades Periféricas </w:t>
      </w:r>
      <w:r>
        <w:rPr>
          <w:sz w:val="22"/>
        </w:rPr>
        <w:t>(Alimentadores, Entradas de Transformadores, Interconexiones y SSAA</w:t>
      </w:r>
    </w:p>
    <w:p w14:paraId="04F590E9" w14:textId="10F85FBC" w:rsidR="00F576A7" w:rsidRDefault="00947759">
      <w:pPr>
        <w:pStyle w:val="Textoindependiente"/>
        <w:spacing w:before="121"/>
        <w:ind w:left="1246"/>
      </w:pPr>
      <w:r>
        <w:t xml:space="preserve">Señales de protección y Control: Entradas / Salidas: </w:t>
      </w:r>
      <w:r w:rsidR="008B0124">
        <w:t>20</w:t>
      </w:r>
      <w:r>
        <w:t>/</w:t>
      </w:r>
      <w:r w:rsidR="008B0124">
        <w:t>16</w:t>
      </w:r>
    </w:p>
    <w:p w14:paraId="5BC4DB89" w14:textId="77777777" w:rsidR="00F576A7" w:rsidRDefault="00F576A7">
      <w:pPr>
        <w:pStyle w:val="Textoindependiente"/>
        <w:spacing w:before="121"/>
        <w:ind w:left="1246"/>
      </w:pPr>
    </w:p>
    <w:p w14:paraId="2A270D02" w14:textId="122A9A60" w:rsidR="00F576A7" w:rsidRDefault="00947759">
      <w:pPr>
        <w:pStyle w:val="Textoindependiente"/>
        <w:spacing w:before="93"/>
        <w:ind w:left="433" w:right="109" w:hanging="1"/>
      </w:pPr>
      <w:r>
        <w:t>La descripción de cada Entrada y Salida para los relés, se indica en el cuadro adjunto. Además, este cuadro deberá ser completado y enviado por el proveedor en la oferta técnica</w:t>
      </w:r>
      <w:r>
        <w:rPr>
          <w:spacing w:val="-1"/>
        </w:rPr>
        <w:t xml:space="preserve"> </w:t>
      </w:r>
      <w:r>
        <w:t>correspondiente.</w:t>
      </w:r>
    </w:p>
    <w:p w14:paraId="372AD154" w14:textId="77777777" w:rsidR="00F576A7" w:rsidRDefault="00F576A7">
      <w:pPr>
        <w:spacing w:line="240" w:lineRule="auto"/>
        <w:ind w:left="0" w:firstLine="0"/>
        <w:jc w:val="left"/>
      </w:pPr>
    </w:p>
    <w:p w14:paraId="00AD67EC" w14:textId="77777777" w:rsidR="00F576A7" w:rsidRDefault="00F576A7">
      <w:pPr>
        <w:spacing w:line="240" w:lineRule="auto"/>
        <w:ind w:left="0" w:firstLine="0"/>
        <w:jc w:val="left"/>
      </w:pPr>
    </w:p>
    <w:p w14:paraId="17788B80" w14:textId="77777777" w:rsidR="00F576A7" w:rsidRDefault="00F576A7">
      <w:pPr>
        <w:spacing w:line="240" w:lineRule="auto"/>
        <w:ind w:left="0" w:firstLine="0"/>
        <w:jc w:val="left"/>
      </w:pPr>
    </w:p>
    <w:p w14:paraId="068C5AE9" w14:textId="77777777" w:rsidR="00F576A7" w:rsidRDefault="00F576A7">
      <w:pPr>
        <w:spacing w:line="240" w:lineRule="auto"/>
        <w:ind w:left="0" w:firstLine="0"/>
        <w:jc w:val="left"/>
      </w:pPr>
    </w:p>
    <w:tbl>
      <w:tblPr>
        <w:tblStyle w:val="TableNormal1"/>
        <w:tblpPr w:leftFromText="141" w:rightFromText="141" w:vertAnchor="page" w:horzAnchor="margin" w:tblpXSpec="center" w:tblpY="2197"/>
        <w:tblW w:w="9208" w:type="dxa"/>
        <w:tblInd w:w="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5089"/>
        <w:gridCol w:w="1701"/>
        <w:gridCol w:w="1426"/>
      </w:tblGrid>
      <w:tr w:rsidR="00F576A7" w14:paraId="779CFE2A" w14:textId="77777777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51885E78" w14:textId="77777777" w:rsidR="00F576A7" w:rsidRDefault="00947759">
            <w:pPr>
              <w:pStyle w:val="TableParagraph"/>
              <w:ind w:left="3378" w:right="2973"/>
              <w:jc w:val="center"/>
              <w:rPr>
                <w:b/>
                <w:sz w:val="20"/>
              </w:rPr>
            </w:pPr>
            <w:bookmarkStart w:id="5" w:name="_Hlk94026469"/>
            <w:r>
              <w:rPr>
                <w:b/>
                <w:sz w:val="20"/>
              </w:rPr>
              <w:lastRenderedPageBreak/>
              <w:t>Unidad Centralizado Barra I</w:t>
            </w:r>
          </w:p>
        </w:tc>
      </w:tr>
      <w:tr w:rsidR="00F576A7" w14:paraId="460C5D2B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CF8E3D" w14:textId="77777777" w:rsidR="00F576A7" w:rsidRDefault="00947759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90931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68173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4FCA3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67D12D9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5F0A45" w14:textId="77777777" w:rsidR="00F576A7" w:rsidRDefault="0094775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19D620" w14:textId="77777777" w:rsidR="00F576A7" w:rsidRDefault="0094775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387A65" w14:textId="77777777" w:rsidR="00F576A7" w:rsidRDefault="0094775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BC3654" w14:textId="77777777" w:rsidR="00F576A7" w:rsidRDefault="0094775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F576A7" w14:paraId="1A7EC1A4" w14:textId="77777777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4902F9" w14:textId="77777777" w:rsidR="00F576A7" w:rsidRDefault="0094775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03D2C3" w14:textId="77777777" w:rsidR="00F576A7" w:rsidRDefault="0094775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MCB Voltaje CC Disparado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B9678C" w14:textId="77777777" w:rsidR="00F576A7" w:rsidRDefault="00947759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C61E2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D9F6B8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D76867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CCF74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Voltaje CC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366F8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614BA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CDF3CF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ED068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20B69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Voltaje AC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08E22C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9716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DF8731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33192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583724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Cubierta del Enchufe de Prueba Removida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4861C8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BF95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AE48DE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640AF3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05051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A00929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8C3546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DDBF1B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25B295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40F723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55E10B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A728F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64EAFF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D3B1D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5B960B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Desc.89C1-1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9822A0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752D1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2C5B608" w14:textId="77777777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C10844" w14:textId="77777777" w:rsidR="00F576A7" w:rsidRDefault="0094775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6716BB" w14:textId="77777777" w:rsidR="00F576A7" w:rsidRDefault="0094775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Desc.89C2-1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DFF1DB" w14:textId="77777777" w:rsidR="00F576A7" w:rsidRDefault="00947759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4E23F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F26800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E536D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747E3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Desc.89C3-1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1BB83D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77B9F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D6284A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0ADFC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373DD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Desc.89C4-1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4C4091" w14:textId="77777777" w:rsidR="00F576A7" w:rsidRDefault="0094775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55BDE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BF95A7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88F18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A6E4F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Desc.89C5-1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A9D907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F7B57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CC6A89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115975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A1B48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Desc.89C6-1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96418E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5DC11F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A3F367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F6D85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59630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Desc.89C7-1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38E9F8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74B48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83ACF5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18C095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A0CFB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Desc.89C8-1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4CC90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C860E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FD7A1A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3130D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2AB79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Desc.89ECC1-1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D0EFE5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90033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5A1C21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61739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9D0FE6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Desc.89CTSA-1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77B76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C4DEB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E4978D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9FC67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8EBD5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Desc.89CS1-1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01BBB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8A6B7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4F9BD2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AE9ED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0F53F3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Desc.89CS2-1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146891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FC73F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BDCAB5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DA1C4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7C39A5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Desc.89CS3-1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BC450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B138C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7C817A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A73D5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EA218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Desc.89CS4-1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1524D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331C0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BAD487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40685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EEAE9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Desc.89CS5-1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AB9A8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554E65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E9CA15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C2CE6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75544E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301D2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DB8C28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B06127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E6530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0C3E3B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BC65F5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A019AF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030BFD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FF021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FF5824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E50A4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C78B1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10B1BD2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3C4897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B98625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5C299C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B51C4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E48E5C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37386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7CB89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C25085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97EC16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D9F4D3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A4D33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470A5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52C6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63A782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1DF726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49727E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62EE3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5A3BF4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52C7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BAD66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C03AA8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BE1654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E3D1C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F3332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52C8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FE4F0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2AED6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4630FF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F8044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C7FDD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52ECC1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610A5B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D6E6D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FCC792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68373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1C2E6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52ECTSA1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2DCA7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BCF9E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976635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516DC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EDD24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52CS2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A9875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BB389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87B5CD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CE488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C0BB1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52CS3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D6DBC4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B9C9B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08FB85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A4D61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B6A046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52CS4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2F8EF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8BBAF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39454D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A0E1E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0799D5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52CS5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A579A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3A31C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40D239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889D9D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lastRenderedPageBreak/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139DE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52CT11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9C6E5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42FDB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15BFEE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1B08D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2FB1D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52CT12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C58D3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C7859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0D6C5B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4F3EC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b/>
                <w:sz w:val="20"/>
              </w:rPr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286E73" w14:textId="77777777" w:rsidR="00F576A7" w:rsidRDefault="00F576A7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220BEB" w14:textId="77777777" w:rsidR="00F576A7" w:rsidRDefault="00F576A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300905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0F66EB2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6B6FC6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ABA93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86815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1D87F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74BCCE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01533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E259C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9BACE9" w14:textId="77777777" w:rsidR="00F576A7" w:rsidRDefault="0094775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450E8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99061B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010A1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EC1EF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6BEB8E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85E8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CFA2D5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01E4E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B64A2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479FC5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C92E18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07F3F6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AABF5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7B712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Protección Diferencial de Barra 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B0CB60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76CC1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E7BEB0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B0381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64DD3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Protección Diferencial de Barra 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87616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B128E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735D9D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F4711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A266E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518714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B7CCB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8DB0EB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F2873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3908DE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15EA9E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D66B3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978014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CF789D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52F07B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E0898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0900F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171BFF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D5643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7396D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6F44D2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B01066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5D6E70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DD64C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710E2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3997E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867F85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93CA92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6A165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E6F74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A9D83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D91D1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CFF17C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3336A7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C4A8E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9109C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30D8EF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DF04F2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40D82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B24C4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252B64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FE6EE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E675C7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198BD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15CC69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4F98C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A60DA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119FEC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53516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665574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E8FAD0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EAD5D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69ABDC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51080B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AE545A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E6F00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93867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F28ADE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70464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43F65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4D5EF0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3FEB0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1AEE64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A47DDD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7D74AF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F2188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A4647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17AA89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C5CCD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5169FE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5C0D1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6F00B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10300C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A2B9B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BA996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9C3060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F8CDF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8E71D9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42CAE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6E171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78C924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C9204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B2E308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677B6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F706A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C7DAE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26022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bookmarkEnd w:id="5"/>
    </w:tbl>
    <w:p w14:paraId="1609272E" w14:textId="77777777" w:rsidR="00F576A7" w:rsidRDefault="00F576A7">
      <w:pPr>
        <w:spacing w:line="240" w:lineRule="auto"/>
        <w:ind w:left="0" w:firstLine="0"/>
        <w:jc w:val="left"/>
      </w:pPr>
    </w:p>
    <w:p w14:paraId="7830CBA7" w14:textId="77777777" w:rsidR="00F576A7" w:rsidRDefault="00F576A7">
      <w:pPr>
        <w:spacing w:line="240" w:lineRule="auto"/>
        <w:ind w:left="0" w:firstLine="0"/>
        <w:jc w:val="left"/>
      </w:pPr>
    </w:p>
    <w:p w14:paraId="0301AB80" w14:textId="77777777" w:rsidR="00F576A7" w:rsidRDefault="00947759">
      <w:pPr>
        <w:spacing w:line="240" w:lineRule="auto"/>
        <w:ind w:left="0" w:firstLine="0"/>
        <w:jc w:val="left"/>
      </w:pPr>
      <w:r>
        <w:br w:type="page"/>
      </w:r>
    </w:p>
    <w:tbl>
      <w:tblPr>
        <w:tblStyle w:val="TableNormal1"/>
        <w:tblpPr w:leftFromText="141" w:rightFromText="141" w:vertAnchor="page" w:horzAnchor="margin" w:tblpXSpec="center" w:tblpY="2197"/>
        <w:tblW w:w="9208" w:type="dxa"/>
        <w:tblInd w:w="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5089"/>
        <w:gridCol w:w="1701"/>
        <w:gridCol w:w="1426"/>
      </w:tblGrid>
      <w:tr w:rsidR="00F576A7" w14:paraId="5CE0D252" w14:textId="77777777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721CFB47" w14:textId="77777777" w:rsidR="00F576A7" w:rsidRDefault="00947759">
            <w:pPr>
              <w:pStyle w:val="TableParagraph"/>
              <w:ind w:left="3378" w:right="297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Unidad Centralizado Barra II</w:t>
            </w:r>
          </w:p>
        </w:tc>
      </w:tr>
      <w:tr w:rsidR="00F576A7" w14:paraId="0AAF5293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F18A8D" w14:textId="77777777" w:rsidR="00F576A7" w:rsidRDefault="00947759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5D193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9E2715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4E160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B411377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FF9105" w14:textId="77777777" w:rsidR="00F576A7" w:rsidRDefault="0094775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6B2876" w14:textId="77777777" w:rsidR="00F576A7" w:rsidRDefault="0094775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FC00D3" w14:textId="77777777" w:rsidR="00F576A7" w:rsidRDefault="0094775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B873D9" w14:textId="77777777" w:rsidR="00F576A7" w:rsidRDefault="0094775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F576A7" w14:paraId="1E2CA2FA" w14:textId="77777777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948895" w14:textId="77777777" w:rsidR="00F576A7" w:rsidRDefault="0094775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48997D" w14:textId="77777777" w:rsidR="00F576A7" w:rsidRDefault="0094775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MCB Voltaje CC Disparado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3536B0" w14:textId="77777777" w:rsidR="00F576A7" w:rsidRDefault="00947759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7FD575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D8085F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751083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073433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Voltaje CC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6A74B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CC22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70CD98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A0390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B9D69B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Voltaje AC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6AD034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C210D8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1F5949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02E11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814A2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Cubierta del Enchufe de Prueba Removida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059E9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A2E9F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7E5E97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52877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2326E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989448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7D6DB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281BC1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3AE6C7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B44B1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B09ECC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C8C6D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647C21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1993D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49CF55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Desc.89C1-2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A3F878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8018E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0500494" w14:textId="77777777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ECB47B" w14:textId="77777777" w:rsidR="00F576A7" w:rsidRDefault="0094775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D4B643" w14:textId="77777777" w:rsidR="00F576A7" w:rsidRDefault="0094775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Desc.89C2-2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61118A" w14:textId="77777777" w:rsidR="00F576A7" w:rsidRDefault="00947759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EAB5D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E60B52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CC703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F9CEA4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Desc.89C3-2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792930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2E1EC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9AF76A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127DCD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70D2D9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Desc.89C4-2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55C392" w14:textId="77777777" w:rsidR="00F576A7" w:rsidRDefault="0094775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3C91B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70276C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685FC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2E3C96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Desc.89C5-2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D73FA7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B1B89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6BD296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93A3E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3DF8A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Desc.89C6-2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A365F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8B440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51E923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E9B66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063A9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Desc.89C7-2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01C7A1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546E7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9CC8C22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DB15C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E0359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Desc.89C8-2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7391E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B22F4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8B1C50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28F04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96E4C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Desc.89ECC1-2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D39258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A1EA9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DB5528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DF6D8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7A071F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Desc.89CTSA-2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700EB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F2911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30AE8C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2B2AA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112CCE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Desc.89CS1-2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F09B4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81AE5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F2E65A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90B63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AC38DA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Desc.89CS2-2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0DABE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87C8C8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5F715D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FF1D66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17A87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Desc.89CS3-2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A607C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868DB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4E1B00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0CF48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0EA85A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Desc.89CS4-2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5D6A7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C98AE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A047C4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2BEC8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1D5F3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Estado Desc.89CS5-2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DAA3F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D0EC4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27F279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20F455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4A257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8B1B3E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A10666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5BAD75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1F5A1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D137E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5B1880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C7B01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4D8769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E409F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5FD92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1B318C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48830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AC51B12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4A7C35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8BF909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DDAAC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EE872F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DA14A1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AC6B43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9BCE7F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4D99DC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14377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E11803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A531F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7AE59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52C6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C78ECE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BE355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2D092E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713CA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31087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52C7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1DCA3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E380C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440FC8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A1B497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99CFB5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52C8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C23E3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D9168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8047AC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247A3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71928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52ECC1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0E48B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09476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9B4EDC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E8028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B50E9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52ECTSA1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FE919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2572E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BC1763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13463B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7A3C3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52CS2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64202F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3372A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1A3FD9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E1BD4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2732B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52CS3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D0B1B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3E147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EA7211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43392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F57893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52CS4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1F5CBB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355268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77C6E9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AE64B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5AEB7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52CS5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08218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FBF89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DDC82E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AB06A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lastRenderedPageBreak/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2BC555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52CT11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3E2758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78302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6FCD6E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96312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E98F1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Estado </w:t>
            </w:r>
            <w:proofErr w:type="spellStart"/>
            <w:r>
              <w:rPr>
                <w:sz w:val="20"/>
              </w:rPr>
              <w:t>Int</w:t>
            </w:r>
            <w:proofErr w:type="spellEnd"/>
            <w:r>
              <w:rPr>
                <w:sz w:val="20"/>
              </w:rPr>
              <w:t>. 52CT12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28BD1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5AA87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C041A7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CC8227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b/>
                <w:sz w:val="20"/>
              </w:rPr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A9FB24" w14:textId="77777777" w:rsidR="00F576A7" w:rsidRDefault="00F576A7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14805A" w14:textId="77777777" w:rsidR="00F576A7" w:rsidRDefault="00F576A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8CC23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318E1C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790B13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AA8D54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FC968C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285A3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E0E9B2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99FF7B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EB056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39F8BB" w14:textId="77777777" w:rsidR="00F576A7" w:rsidRDefault="0094775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081B5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9EA7B52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63BF7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B572A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FC4783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50341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33322E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89B80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65CA1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05F31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4BE8E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881B8D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CE3C0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E2938B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Protección Diferencial de Barra 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4306A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62EF4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806129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9C6E8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496F96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Protección Diferencial de Barra 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4AA3F5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80DF6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6D7FFB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04AF0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BAAC61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73D81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367FF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C96D43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7B1423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C03CB5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E5DC38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3E42D6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94149A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5774CD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28D93A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22707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4182B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A7A85C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B36B7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2E83A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7D8C30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77E43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108479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6A991B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805FA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E3328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167EB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0932FC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AF312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FDF2C5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57599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14D098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60EF27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9D0053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221C83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AC9572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EE17A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012BDF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794016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9C58F2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D044B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6A9CE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65B7C1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0E50F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461D2F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DA3FAE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C9EB7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AA0DE5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B35C5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EB1A8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647B9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E70B15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2157A4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7DEAB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A3897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DD592C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B2B6A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B3D11B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00172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854A0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74AE20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48F07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8590C3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DC89B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9B35C6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6ACB1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FEFDB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D5CDE0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363135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0AA3EF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3FCE08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CFEA5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AC6438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BD5EC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EA85D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1C3DE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7F896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009675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18699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982C8F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F24E3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AEFC1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BA43A3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CECA9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3F46CB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8BB33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66F3D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</w:tbl>
    <w:p w14:paraId="66595C84" w14:textId="77777777" w:rsidR="00F576A7" w:rsidRDefault="00F576A7">
      <w:pPr>
        <w:spacing w:line="240" w:lineRule="auto"/>
        <w:ind w:left="0" w:firstLine="0"/>
        <w:jc w:val="left"/>
      </w:pPr>
    </w:p>
    <w:tbl>
      <w:tblPr>
        <w:tblStyle w:val="TableNormal1"/>
        <w:tblpPr w:leftFromText="141" w:rightFromText="141" w:vertAnchor="page" w:horzAnchor="margin" w:tblpXSpec="center" w:tblpY="2197"/>
        <w:tblW w:w="9208" w:type="dxa"/>
        <w:tblInd w:w="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5089"/>
        <w:gridCol w:w="1701"/>
        <w:gridCol w:w="1426"/>
      </w:tblGrid>
      <w:tr w:rsidR="00F576A7" w14:paraId="478AF036" w14:textId="77777777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0D3F1164" w14:textId="77777777" w:rsidR="00F576A7" w:rsidRDefault="00947759">
            <w:pPr>
              <w:pStyle w:val="TableParagraph"/>
              <w:ind w:left="3378" w:right="32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Unidad Descentralizada</w:t>
            </w:r>
          </w:p>
        </w:tc>
      </w:tr>
      <w:tr w:rsidR="00F576A7" w14:paraId="348B587C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2E1B03" w14:textId="77777777" w:rsidR="00F576A7" w:rsidRDefault="00947759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CF224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63A02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3597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013494B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CE6071" w14:textId="77777777" w:rsidR="00F576A7" w:rsidRDefault="0094775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56AF42" w14:textId="77777777" w:rsidR="00F576A7" w:rsidRDefault="0094775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8E5981" w14:textId="77777777" w:rsidR="00F576A7" w:rsidRDefault="0094775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0CA498" w14:textId="77777777" w:rsidR="00F576A7" w:rsidRDefault="0094775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F576A7" w14:paraId="1527A8A2" w14:textId="77777777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EF6F34" w14:textId="77777777" w:rsidR="00F576A7" w:rsidRDefault="0094775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89F721" w14:textId="66CF88E7" w:rsidR="00F576A7" w:rsidRDefault="00904E76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CT11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DA93A5" w14:textId="77777777" w:rsidR="00F576A7" w:rsidRDefault="00947759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5ECE9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1F12AA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7D106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EB89E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CT11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15284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B6CD5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F90811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FDEF2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CD9F7D" w14:textId="76036A4F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CT12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6C47D6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0CDD3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CF28CB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B4587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B1DD36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CT12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804B9E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E1AE9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F04C36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0C865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89C2B7" w14:textId="567119F5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Relé al Inter</w:t>
            </w:r>
            <w:r w:rsidR="00904E76">
              <w:rPr>
                <w:sz w:val="20"/>
              </w:rPr>
              <w:t xml:space="preserve">ruptor </w:t>
            </w:r>
            <w:r>
              <w:rPr>
                <w:sz w:val="20"/>
              </w:rPr>
              <w:t>(</w:t>
            </w:r>
            <w:proofErr w:type="spellStart"/>
            <w:r>
              <w:rPr>
                <w:sz w:val="20"/>
              </w:rPr>
              <w:t>Watchdog</w:t>
            </w:r>
            <w:proofErr w:type="spellEnd"/>
            <w:r>
              <w:rPr>
                <w:sz w:val="20"/>
              </w:rPr>
              <w:t>) C1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FFD8E5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30B10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859D0E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C8CFB6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D540A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1EF23C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3FA2E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1D4A1D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B055A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D3E8A6" w14:textId="714351F0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910C7D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98C54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671FCD4" w14:textId="77777777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516A4E" w14:textId="77777777" w:rsidR="00F576A7" w:rsidRDefault="0094775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680AD4" w14:textId="77777777" w:rsidR="00F576A7" w:rsidRDefault="0094775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742E59" w14:textId="77777777" w:rsidR="00F576A7" w:rsidRDefault="00947759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22E32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AABBEE2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FD35F1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0B5218" w14:textId="4C998BB8" w:rsidR="00F576A7" w:rsidRDefault="00904E76" w:rsidP="00904E76">
            <w:pPr>
              <w:pStyle w:val="TableParagraph"/>
              <w:spacing w:line="212" w:lineRule="exact"/>
              <w:ind w:left="125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5919CB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3F47A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408D9E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C6C44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65ED3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4AC4CD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6CDA8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C6C52B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9BE00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EE9BCD" w14:textId="2418D244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DBDBD7" w14:textId="77777777" w:rsidR="00F576A7" w:rsidRDefault="0094775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8DB52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B6F4C8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AF233B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E770F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E58819" w14:textId="77777777" w:rsidR="00F576A7" w:rsidRDefault="0094775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A3152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DA935C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D9108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5BA0D8" w14:textId="335B6E82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367947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D7677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01CC2C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81865D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0C5A8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FAB8F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971C1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6A081A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69C0E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1B6CD6" w14:textId="286B7157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C6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2B3812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12B46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BBEC2D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9BC00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21F7BA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C6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295CBC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D75AAF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069AD5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46899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18BED2" w14:textId="25B5DCFB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C7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5D3FC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6485B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D1BDB5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2AEA5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6D1DB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C7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19D6F8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588CB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94B2D5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B9AD2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34C599" w14:textId="7A2C326A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C8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8D784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4BAD7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2B9B14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180EEB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0127D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C8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611341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2C8366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0872BC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D2C6BD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1F0140" w14:textId="171AB31C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ECC1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7FBDC1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9F763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B7256F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A6EDD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FF6A09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ECC1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93AAC5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0B16B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41F4CA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7E693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983581" w14:textId="5AC5FE11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CTSA1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4988B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0F32D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4C189C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CDADD6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92EA0C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CTSA1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29993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E7981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3839DF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CFB40B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3AE389" w14:textId="313BF3A8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CTS1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37DAEE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D6C656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F4306D2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500CF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0CFE8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CS1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8C278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D5344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B0B449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69725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545B74" w14:textId="4FF46861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CS2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4567E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AFDF0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2FA457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5422A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C28F4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CS2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FE6CA1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9A494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92C7D8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47DF2A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492E8A" w14:textId="54F22978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CS3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8B4DA1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2E101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80CD55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D873F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E6A9D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CS3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0EA3C0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ACE654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68A2D4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62617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422F21" w14:textId="1DE25D22" w:rsidR="00F576A7" w:rsidRDefault="00904E76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CS4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16EC7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7A653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ACD90F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F8A48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lastRenderedPageBreak/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CCF323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 CS4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98579D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65E9F8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76F3C3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3ED3E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534685" w14:textId="0D6897D9" w:rsidR="00F576A7" w:rsidRDefault="00904E76">
            <w:pPr>
              <w:pStyle w:val="TableParagraph"/>
              <w:spacing w:line="212" w:lineRule="exact"/>
              <w:ind w:left="129"/>
              <w:rPr>
                <w:sz w:val="20"/>
              </w:rPr>
            </w:pPr>
            <w:r>
              <w:rPr>
                <w:sz w:val="20"/>
              </w:rPr>
              <w:t xml:space="preserve">Falla de Relé al Interruptor </w:t>
            </w:r>
            <w:r w:rsidR="00947759">
              <w:rPr>
                <w:sz w:val="20"/>
              </w:rPr>
              <w:t>(</w:t>
            </w:r>
            <w:proofErr w:type="spellStart"/>
            <w:r w:rsidR="00947759">
              <w:rPr>
                <w:sz w:val="20"/>
              </w:rPr>
              <w:t>Watchdog</w:t>
            </w:r>
            <w:proofErr w:type="spellEnd"/>
            <w:r w:rsidR="00947759">
              <w:rPr>
                <w:sz w:val="20"/>
              </w:rPr>
              <w:t>) CS5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C4FF63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862CB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62A4FE3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58B30A" w14:textId="7CBAC538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D957B5" w14:textId="242CF0D4" w:rsidR="00F523B4" w:rsidRDefault="00F523B4" w:rsidP="00F523B4">
            <w:pPr>
              <w:pStyle w:val="TableParagraph"/>
              <w:spacing w:line="212" w:lineRule="exact"/>
              <w:ind w:left="129"/>
              <w:rPr>
                <w:sz w:val="20"/>
              </w:rPr>
            </w:pPr>
            <w:r>
              <w:rPr>
                <w:sz w:val="20"/>
              </w:rPr>
              <w:t>Falla de Canal de Comunicación + Autodiagnóstico CS5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0682C2" w14:textId="6B1FB5AD" w:rsidR="00F523B4" w:rsidRDefault="00F523B4" w:rsidP="00F523B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D33BAC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0531F62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C3CD8D" w14:textId="2172705E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B17078" w14:textId="40687B08" w:rsidR="008B0124" w:rsidRDefault="008B0124" w:rsidP="008B0124">
            <w:pPr>
              <w:pStyle w:val="TableParagraph"/>
              <w:spacing w:line="212" w:lineRule="exact"/>
              <w:ind w:left="129"/>
              <w:rPr>
                <w:sz w:val="20"/>
              </w:rPr>
            </w:pPr>
            <w:r w:rsidRPr="00BF034C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3461B2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94A2AE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3BCF011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E10567" w14:textId="401CBFD2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991529" w14:textId="0344C93D" w:rsidR="008B0124" w:rsidRDefault="008B0124" w:rsidP="008B0124">
            <w:pPr>
              <w:pStyle w:val="TableParagraph"/>
              <w:spacing w:line="212" w:lineRule="exact"/>
              <w:ind w:left="129"/>
              <w:rPr>
                <w:sz w:val="20"/>
              </w:rPr>
            </w:pPr>
            <w:r w:rsidRPr="00BF034C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CDB072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F6C421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6C4CD50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7BB807" w14:textId="1C997F6F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4FAD4C" w14:textId="00E8C8C9" w:rsidR="008B0124" w:rsidRDefault="008B0124" w:rsidP="008B0124">
            <w:pPr>
              <w:pStyle w:val="TableParagraph"/>
              <w:spacing w:line="212" w:lineRule="exact"/>
              <w:ind w:left="129"/>
              <w:rPr>
                <w:sz w:val="20"/>
              </w:rPr>
            </w:pPr>
            <w:r w:rsidRPr="00BF034C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B824C3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6712E5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4189A9C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947101" w14:textId="5903B345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C0179F" w14:textId="7D6B6D28" w:rsidR="008B0124" w:rsidRDefault="008B0124" w:rsidP="008B0124">
            <w:pPr>
              <w:pStyle w:val="TableParagraph"/>
              <w:spacing w:line="212" w:lineRule="exact"/>
              <w:ind w:left="129"/>
              <w:rPr>
                <w:sz w:val="20"/>
              </w:rPr>
            </w:pPr>
            <w:r w:rsidRPr="00BF034C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56E397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65CD81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654FE2E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663831" w14:textId="1370C6ED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8688D1" w14:textId="1D4799D4" w:rsidR="008B0124" w:rsidRDefault="008B0124" w:rsidP="008B0124">
            <w:pPr>
              <w:pStyle w:val="TableParagraph"/>
              <w:spacing w:line="212" w:lineRule="exact"/>
              <w:ind w:left="129"/>
              <w:rPr>
                <w:sz w:val="20"/>
              </w:rPr>
            </w:pPr>
            <w:r w:rsidRPr="00BF034C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3B9722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21F20E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2911300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658629" w14:textId="07D41BB0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D8A29F" w14:textId="166B539E" w:rsidR="008B0124" w:rsidRDefault="008B0124" w:rsidP="008B0124">
            <w:pPr>
              <w:pStyle w:val="TableParagraph"/>
              <w:spacing w:line="212" w:lineRule="exact"/>
              <w:ind w:left="129"/>
              <w:rPr>
                <w:sz w:val="20"/>
              </w:rPr>
            </w:pPr>
            <w:r w:rsidRPr="00BF034C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E36B6D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9D213E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2F395DC4" w14:textId="77777777">
        <w:trPr>
          <w:trHeight w:val="35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6D251D" w14:textId="77777777" w:rsidR="00F523B4" w:rsidRDefault="00F523B4" w:rsidP="00F523B4">
            <w:pPr>
              <w:pStyle w:val="TableParagraph"/>
              <w:spacing w:before="0"/>
              <w:jc w:val="center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357A76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A7F228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01DAF3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44DD662F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CEF89A" w14:textId="77777777" w:rsidR="00F523B4" w:rsidRDefault="00F523B4" w:rsidP="00F523B4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2401F7" w14:textId="77777777" w:rsidR="00F523B4" w:rsidRDefault="00F523B4" w:rsidP="00F523B4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6C284A" w14:textId="77777777" w:rsidR="00F523B4" w:rsidRDefault="00F523B4" w:rsidP="00F523B4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526445" w14:textId="77777777" w:rsidR="00F523B4" w:rsidRDefault="00F523B4" w:rsidP="00F523B4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F523B4" w14:paraId="0439A20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A5FEF9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3397DD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Envío de Falla de Relé al Interruptor adyacente (</w:t>
            </w:r>
            <w:proofErr w:type="spellStart"/>
            <w:r>
              <w:rPr>
                <w:sz w:val="20"/>
              </w:rPr>
              <w:t>Watchdog</w:t>
            </w:r>
            <w:proofErr w:type="spellEnd"/>
            <w:r>
              <w:rPr>
                <w:sz w:val="20"/>
              </w:rPr>
              <w:t xml:space="preserve">)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55A112" w14:textId="77777777" w:rsidR="00F523B4" w:rsidRDefault="00F523B4" w:rsidP="00F523B4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111AB0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253A266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0A13C7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A59155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C55421" w14:textId="77777777" w:rsidR="00F523B4" w:rsidRDefault="00F523B4" w:rsidP="00F523B4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393F31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2D6D71A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DFEA9A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37DDBB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4202DC" w14:textId="77777777" w:rsidR="00F523B4" w:rsidRDefault="00F523B4" w:rsidP="00F523B4">
            <w:pPr>
              <w:pStyle w:val="TableParagraph"/>
              <w:spacing w:line="212" w:lineRule="exact"/>
              <w:ind w:left="135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74870A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0AF6D4A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AE30DE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9591A2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00DDA6" w14:textId="77777777" w:rsidR="00F523B4" w:rsidRDefault="00F523B4" w:rsidP="00F523B4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44156D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3E0F86B1" w14:textId="77777777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482331" w14:textId="77777777" w:rsidR="00F523B4" w:rsidRDefault="00F523B4" w:rsidP="00F523B4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7AEE8E" w14:textId="77777777" w:rsidR="00F523B4" w:rsidRDefault="00F523B4" w:rsidP="00F523B4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1EC309" w14:textId="77777777" w:rsidR="00F523B4" w:rsidRDefault="00F523B4" w:rsidP="00F523B4">
            <w:pPr>
              <w:pStyle w:val="TableParagraph"/>
              <w:spacing w:line="213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2CF714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04F4D16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AF18A0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50BAA4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1523FC" w14:textId="77777777" w:rsidR="00F523B4" w:rsidRDefault="00F523B4" w:rsidP="00F523B4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123E83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7FF188F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121D88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03BE54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A960C6" w14:textId="77777777" w:rsidR="00F523B4" w:rsidRDefault="00F523B4" w:rsidP="00F523B4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F277FA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4EE5FE2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2028B8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C715A7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96766C" w14:textId="77777777" w:rsidR="00F523B4" w:rsidRDefault="00F523B4" w:rsidP="00F523B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49BD0A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522FF27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52F521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92D538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0AA435" w14:textId="77777777" w:rsidR="00F523B4" w:rsidRDefault="00F523B4" w:rsidP="00F523B4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4A3714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2288FF1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750D1B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848ACA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CD5A40" w14:textId="77777777" w:rsidR="00F523B4" w:rsidRDefault="00F523B4" w:rsidP="00F523B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0C0E30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2824042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AFAD6F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9D7A79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707D9B" w14:textId="77777777" w:rsidR="00F523B4" w:rsidRDefault="00F523B4" w:rsidP="00F523B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8F4A59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274E383D" w14:textId="77777777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C06BD8" w14:textId="77777777" w:rsidR="00F523B4" w:rsidRDefault="00F523B4" w:rsidP="00F523B4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F5F3DE" w14:textId="77777777" w:rsidR="00F523B4" w:rsidRDefault="00F523B4" w:rsidP="00F523B4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99608A" w14:textId="77777777" w:rsidR="00F523B4" w:rsidRDefault="00F523B4" w:rsidP="00F523B4">
            <w:pPr>
              <w:pStyle w:val="TableParagraph"/>
              <w:spacing w:line="213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19869F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1A92E8A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D031A8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0DEE66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7F75F9" w14:textId="77777777" w:rsidR="00F523B4" w:rsidRDefault="00F523B4" w:rsidP="00F523B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DDD721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5A8D9D0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F32196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5C3AB4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44E29C" w14:textId="77777777" w:rsidR="00F523B4" w:rsidRDefault="00F523B4" w:rsidP="00F523B4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B63EA2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7AAF8BE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CDD6A9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B0BEF3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9A5AE6" w14:textId="77777777" w:rsidR="00F523B4" w:rsidRDefault="00F523B4" w:rsidP="00F523B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9E1599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23B4" w14:paraId="3F1BFA4A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984BAE" w14:textId="77777777" w:rsidR="00F523B4" w:rsidRDefault="00F523B4" w:rsidP="00F523B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9C35CA" w14:textId="77777777" w:rsidR="00F523B4" w:rsidRDefault="00F523B4" w:rsidP="00F523B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C86F94" w14:textId="77777777" w:rsidR="00F523B4" w:rsidRDefault="00F523B4" w:rsidP="00F523B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6D81DD" w14:textId="77777777" w:rsidR="00F523B4" w:rsidRDefault="00F523B4" w:rsidP="00F523B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</w:tbl>
    <w:p w14:paraId="02B1BCFF" w14:textId="77777777" w:rsidR="00F576A7" w:rsidRDefault="00F576A7">
      <w:pPr>
        <w:spacing w:line="240" w:lineRule="auto"/>
        <w:ind w:left="0" w:firstLine="0"/>
        <w:jc w:val="left"/>
      </w:pPr>
    </w:p>
    <w:tbl>
      <w:tblPr>
        <w:tblStyle w:val="TableNormal1"/>
        <w:tblpPr w:leftFromText="141" w:rightFromText="141" w:vertAnchor="page" w:horzAnchor="margin" w:tblpXSpec="center" w:tblpY="2197"/>
        <w:tblW w:w="9208" w:type="dxa"/>
        <w:tblInd w:w="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5089"/>
        <w:gridCol w:w="1701"/>
        <w:gridCol w:w="1426"/>
      </w:tblGrid>
      <w:tr w:rsidR="00F576A7" w14:paraId="2406AF53" w14:textId="77777777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77AC31FD" w14:textId="77777777" w:rsidR="00F576A7" w:rsidRDefault="00947759">
            <w:pPr>
              <w:pStyle w:val="TableParagraph"/>
              <w:ind w:left="3378" w:right="32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Unidad de Bahía (Alimentadores, Entradas de Transformadores, Interconexiones y SSAA)</w:t>
            </w:r>
          </w:p>
        </w:tc>
      </w:tr>
      <w:tr w:rsidR="00F576A7" w14:paraId="021CBED0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80C9A9" w14:textId="77777777" w:rsidR="00F576A7" w:rsidRDefault="00947759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C52F4F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B4DE8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C92853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D12F98B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D0F00E" w14:textId="77777777" w:rsidR="00F576A7" w:rsidRDefault="0094775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960F4C" w14:textId="77777777" w:rsidR="00F576A7" w:rsidRDefault="0094775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D5A8A9" w14:textId="77777777" w:rsidR="00F576A7" w:rsidRDefault="0094775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B40AE6" w14:textId="77777777" w:rsidR="00F576A7" w:rsidRDefault="0094775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F576A7" w14:paraId="2712A394" w14:textId="77777777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FBF0C3" w14:textId="77777777" w:rsidR="00F576A7" w:rsidRDefault="0094775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502335" w14:textId="77777777" w:rsidR="00F576A7" w:rsidRDefault="0094775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639533" w14:textId="77777777" w:rsidR="00F576A7" w:rsidRDefault="00947759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5FA39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2060112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1A3D8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B853CB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73591A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2E29C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D480977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6415CF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A5933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0DB045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303AAF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FACF40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9FF56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96E5E3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FDEB0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2EB39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9E351C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1AD5FC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9000C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7AE980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5C9C4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A696D7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C4924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2BE7D0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68D760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1B67C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6B8D4311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98B01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A9327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0292BE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C458BE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E6DC17B" w14:textId="77777777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52DF69" w14:textId="77777777" w:rsidR="00F576A7" w:rsidRDefault="0094775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5178E9" w14:textId="77777777" w:rsidR="00F576A7" w:rsidRDefault="0094775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988493" w14:textId="77777777" w:rsidR="00F576A7" w:rsidRDefault="00947759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22ADA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D27987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A45A6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2E2A7E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Alarma Interruptor General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20F945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078935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14DB90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11ABE9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FCBB79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</w:t>
            </w:r>
            <w:proofErr w:type="spellStart"/>
            <w:r>
              <w:rPr>
                <w:sz w:val="20"/>
              </w:rPr>
              <w:t>Rele</w:t>
            </w:r>
            <w:proofErr w:type="spellEnd"/>
            <w:r>
              <w:rPr>
                <w:sz w:val="20"/>
              </w:rPr>
              <w:t xml:space="preserve"> Adyacente </w:t>
            </w:r>
            <w:proofErr w:type="gramStart"/>
            <w:r>
              <w:rPr>
                <w:sz w:val="20"/>
              </w:rPr>
              <w:t xml:space="preserve">( </w:t>
            </w:r>
            <w:proofErr w:type="spellStart"/>
            <w:r>
              <w:rPr>
                <w:sz w:val="20"/>
              </w:rPr>
              <w:t>Watchdog</w:t>
            </w:r>
            <w:proofErr w:type="spellEnd"/>
            <w:proofErr w:type="gramEnd"/>
            <w:r>
              <w:rPr>
                <w:sz w:val="20"/>
              </w:rPr>
              <w:t>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B0E2C9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F8EA9F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483F6D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C0A852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063D04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5F733B" w14:textId="77777777" w:rsidR="00F576A7" w:rsidRDefault="0094775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D481C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3DAEA81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A0F1C5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67C273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9B6BE0" w14:textId="77777777" w:rsidR="00F576A7" w:rsidRDefault="0094775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864FC2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25C56D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7308F7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2BD5AF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B1480F" w14:textId="77777777" w:rsidR="00F576A7" w:rsidRDefault="0094775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2624BD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2F3D616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7BD9B6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5BD4AA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FA5B6B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91F3A9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B21070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CF73E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9F496E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D0BDE1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112E1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10D4750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17BB56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7AAEC7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8FEEA5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C30E6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19C0065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75882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F41914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72EBDB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CF175C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5AF721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C0941E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FF328A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42CAD9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6CC43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B28E04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B840C8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9A187D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AA5976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36ECD7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C47320D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31CEE6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DB4118" w14:textId="77777777" w:rsidR="00F576A7" w:rsidRDefault="0094775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5D1327" w14:textId="77777777" w:rsidR="00F576A7" w:rsidRDefault="0094775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B4AC6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6218CE9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7157F5" w14:textId="77777777" w:rsidR="00F576A7" w:rsidRDefault="00F576A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483C2E" w14:textId="77777777" w:rsidR="00F576A7" w:rsidRDefault="00F576A7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397306" w14:textId="77777777" w:rsidR="00F576A7" w:rsidRDefault="00F576A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FE7D81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056FC3BB" w14:textId="77777777">
        <w:trPr>
          <w:trHeight w:val="35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27B8B1" w14:textId="77777777" w:rsidR="00F576A7" w:rsidRDefault="00947759">
            <w:pPr>
              <w:pStyle w:val="TableParagraph"/>
              <w:spacing w:before="0"/>
              <w:jc w:val="center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E4FD1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CE74A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5E51AA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7B778430" w14:textId="77777777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B498E1" w14:textId="77777777" w:rsidR="00F576A7" w:rsidRDefault="0094775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proofErr w:type="spellStart"/>
            <w:r>
              <w:rPr>
                <w:b/>
                <w:i/>
                <w:sz w:val="20"/>
              </w:rPr>
              <w:t>N°</w:t>
            </w:r>
            <w:proofErr w:type="spellEnd"/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59AF34" w14:textId="77777777" w:rsidR="00F576A7" w:rsidRDefault="0094775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A331F5" w14:textId="77777777" w:rsidR="00F576A7" w:rsidRDefault="0094775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C07C91" w14:textId="77777777" w:rsidR="00F576A7" w:rsidRDefault="0094775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F576A7" w14:paraId="3BB5B493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172A83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C6ADD9" w14:textId="53149221" w:rsidR="00F576A7" w:rsidRDefault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Bloqueo</w:t>
            </w:r>
            <w:r w:rsidR="00947759">
              <w:rPr>
                <w:sz w:val="20"/>
              </w:rPr>
              <w:t xml:space="preserve"> de Cierre del Interruptor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081188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9574FB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56A2E08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DD3AC0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23BF4C" w14:textId="5C292255" w:rsidR="00F576A7" w:rsidRDefault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</w:t>
            </w:r>
            <w:r w:rsidR="00947759">
              <w:rPr>
                <w:sz w:val="20"/>
              </w:rPr>
              <w:t xml:space="preserve"> del Interruptor Bobina 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6EC7DC" w14:textId="77777777" w:rsidR="00F576A7" w:rsidRDefault="0094775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F6298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F576A7" w14:paraId="4450E18C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8C6A64" w14:textId="77777777" w:rsidR="00F576A7" w:rsidRDefault="0094775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DA65E1" w14:textId="4D2D9B79" w:rsidR="00F576A7" w:rsidRDefault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</w:t>
            </w:r>
            <w:r w:rsidR="00947759">
              <w:rPr>
                <w:sz w:val="20"/>
              </w:rPr>
              <w:t xml:space="preserve"> del Interruptor Bobina 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8343A0" w14:textId="77777777" w:rsidR="00F576A7" w:rsidRDefault="00947759">
            <w:pPr>
              <w:pStyle w:val="TableParagraph"/>
              <w:spacing w:line="212" w:lineRule="exact"/>
              <w:ind w:left="135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C637A0" w14:textId="77777777" w:rsidR="00F576A7" w:rsidRDefault="00F576A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5D496F9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E98B67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95DC90" w14:textId="1427868C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Envío de Falla de Relé al Interruptor adyacente (</w:t>
            </w:r>
            <w:proofErr w:type="spellStart"/>
            <w:r>
              <w:rPr>
                <w:sz w:val="20"/>
              </w:rPr>
              <w:t>Watchdog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3B5AC1" w14:textId="77777777" w:rsidR="008B0124" w:rsidRDefault="008B0124" w:rsidP="008B0124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155ACE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3D9E02FE" w14:textId="77777777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4BF7FB" w14:textId="77777777" w:rsidR="008B0124" w:rsidRDefault="008B0124" w:rsidP="008B0124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75547E" w14:textId="4B61584A" w:rsidR="008B0124" w:rsidRDefault="008B0124" w:rsidP="008B0124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37265C" w14:textId="77777777" w:rsidR="008B0124" w:rsidRDefault="008B0124" w:rsidP="008B0124">
            <w:pPr>
              <w:pStyle w:val="TableParagraph"/>
              <w:spacing w:line="213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C7874A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498408F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E58D55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6BE587" w14:textId="265C1DE3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677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511208" w14:textId="77777777" w:rsidR="008B0124" w:rsidRDefault="008B0124" w:rsidP="008B0124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2D9A45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3DCC3828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595CB3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461EDD" w14:textId="36F3601D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677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1AC3FA" w14:textId="77777777" w:rsidR="008B0124" w:rsidRDefault="008B0124" w:rsidP="008B0124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DD106E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075187DF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933B75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5CEB0B" w14:textId="31BAF96D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677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B1E247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42C377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7E1C916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D62F1B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DA0861" w14:textId="6CFF899C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677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806ED1" w14:textId="77777777" w:rsidR="008B0124" w:rsidRDefault="008B0124" w:rsidP="008B0124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283241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640B45C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03C3B7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lastRenderedPageBreak/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77FCA7" w14:textId="224F1CA9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677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245CD8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0AC3EE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439D0524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816FC3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A95EB6" w14:textId="500B43F4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677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A341E9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2460A9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6963758B" w14:textId="77777777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DB166F" w14:textId="77777777" w:rsidR="008B0124" w:rsidRDefault="008B0124" w:rsidP="008B0124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F890CA" w14:textId="79457008" w:rsidR="008B0124" w:rsidRDefault="008B0124" w:rsidP="008B0124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 w:rsidRPr="00CC677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D787F3" w14:textId="77777777" w:rsidR="008B0124" w:rsidRDefault="008B0124" w:rsidP="008B0124">
            <w:pPr>
              <w:pStyle w:val="TableParagraph"/>
              <w:spacing w:line="213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8744B4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2CA3CCB5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A152A1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EBAB00" w14:textId="15905FE4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677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0C07E6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97E7C9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6484B596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F1088F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E21065" w14:textId="77777777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9BC03E" w14:textId="77777777" w:rsidR="008B0124" w:rsidRDefault="008B0124" w:rsidP="008B0124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2AE44B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7ACB252B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371900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C70937" w14:textId="77777777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B95241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956833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0124" w14:paraId="3F73AAAE" w14:textId="777777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5DEF1C" w14:textId="77777777" w:rsidR="008B0124" w:rsidRDefault="008B0124" w:rsidP="008B0124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AAF530" w14:textId="77777777" w:rsidR="008B0124" w:rsidRDefault="008B0124" w:rsidP="008B0124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8D217B" w14:textId="77777777" w:rsidR="008B0124" w:rsidRDefault="008B0124" w:rsidP="008B0124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4A4CDD" w14:textId="77777777" w:rsidR="008B0124" w:rsidRDefault="008B0124" w:rsidP="008B0124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</w:tbl>
    <w:p w14:paraId="1C61BB2E" w14:textId="77777777" w:rsidR="00F576A7" w:rsidRDefault="00F576A7">
      <w:pPr>
        <w:spacing w:line="240" w:lineRule="auto"/>
        <w:ind w:left="0" w:firstLine="0"/>
        <w:jc w:val="left"/>
      </w:pPr>
    </w:p>
    <w:p w14:paraId="6C56A515" w14:textId="77777777" w:rsidR="00F576A7" w:rsidRDefault="00F576A7">
      <w:pPr>
        <w:spacing w:line="240" w:lineRule="auto"/>
        <w:ind w:left="0" w:firstLine="0"/>
        <w:jc w:val="left"/>
      </w:pPr>
    </w:p>
    <w:sectPr w:rsidR="00F576A7">
      <w:headerReference w:type="default" r:id="rId12"/>
      <w:footerReference w:type="default" r:id="rId13"/>
      <w:headerReference w:type="first" r:id="rId14"/>
      <w:footerReference w:type="first" r:id="rId15"/>
      <w:pgSz w:w="12240" w:h="15840"/>
      <w:pgMar w:top="1701" w:right="851" w:bottom="1134" w:left="1418" w:header="850" w:footer="1134" w:gutter="0"/>
      <w:pgBorders>
        <w:top w:val="single" w:sz="4" w:space="4" w:color="auto"/>
        <w:left w:val="single" w:sz="4" w:space="4" w:color="auto"/>
        <w:bottom w:val="single" w:sz="4" w:space="1" w:color="auto"/>
        <w:right w:val="single" w:sz="4" w:space="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0679D4" w14:textId="77777777" w:rsidR="00C93A1E" w:rsidRDefault="00C93A1E">
      <w:pPr>
        <w:spacing w:line="240" w:lineRule="auto"/>
      </w:pPr>
      <w:r>
        <w:separator/>
      </w:r>
    </w:p>
  </w:endnote>
  <w:endnote w:type="continuationSeparator" w:id="0">
    <w:p w14:paraId="7D7DBE88" w14:textId="77777777" w:rsidR="00C93A1E" w:rsidRDefault="00C93A1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9E46DAF0-A800-468B-9411-35A4C0C88F50}"/>
    <w:embedBold r:id="rId2" w:fontKey="{39CA62AC-BD6B-4008-BBB6-EE911EB7E777}"/>
    <w:embedItalic r:id="rId3" w:fontKey="{8A596447-0E12-4BF3-A885-32964F466BFB}"/>
    <w:embedBoldItalic r:id="rId4" w:fontKey="{4BB402EC-31F9-4BD1-AEAC-62655CCC7D4A}"/>
  </w:font>
  <w:font w:name="Arial Negrita">
    <w:panose1 w:val="020B0704020202020204"/>
    <w:charset w:val="00"/>
    <w:family w:val="swiss"/>
    <w:pitch w:val="default"/>
    <w:sig w:usb0="00000000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Frutiger-Light">
    <w:altName w:val="Times New Roman"/>
    <w:charset w:val="00"/>
    <w:family w:val="auto"/>
    <w:pitch w:val="default"/>
    <w:sig w:usb0="00000000" w:usb1="00000000" w:usb2="00000000" w:usb3="00000000" w:csb0="00000009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Frutiger-Bold">
    <w:altName w:val="Times New Roman"/>
    <w:charset w:val="00"/>
    <w:family w:val="auto"/>
    <w:pitch w:val="default"/>
    <w:sig w:usb0="00000000" w:usb1="00000000" w:usb2="00000000" w:usb3="00000000" w:csb0="00000009" w:csb1="00000000"/>
  </w:font>
  <w:font w:name="Frutiger-BoldItalic">
    <w:altName w:val="Times New Roman"/>
    <w:charset w:val="00"/>
    <w:family w:val="auto"/>
    <w:pitch w:val="default"/>
    <w:sig w:usb0="00000000" w:usb1="00000000" w:usb2="00000000" w:usb3="00000000" w:csb0="00000001" w:csb1="00000000"/>
  </w:font>
  <w:font w:name="Frutiger-LightItalic">
    <w:altName w:val="Times New Roman"/>
    <w:charset w:val="00"/>
    <w:family w:val="auto"/>
    <w:pitch w:val="default"/>
    <w:sig w:usb0="00000000" w:usb1="00000000" w:usb2="00000000" w:usb3="00000000" w:csb0="00000001" w:csb1="00000000"/>
  </w:font>
  <w:font w:name="CG Times">
    <w:altName w:val="Times New Roman"/>
    <w:charset w:val="00"/>
    <w:family w:val="roman"/>
    <w:pitch w:val="default"/>
    <w:sig w:usb0="00000000" w:usb1="00000000" w:usb2="00000000" w:usb3="00000000" w:csb0="00000001" w:csb1="00000000"/>
  </w:font>
  <w:font w:name="Kozuka Gothic Pro EL">
    <w:altName w:val="Arial Unicode MS"/>
    <w:charset w:val="80"/>
    <w:family w:val="swiss"/>
    <w:pitch w:val="default"/>
    <w:sig w:usb0="00000000" w:usb1="00000000" w:usb2="00000010" w:usb3="00000000" w:csb0="0002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2614D1" w14:textId="77777777" w:rsidR="00947759" w:rsidRDefault="00947759">
    <w:pPr>
      <w:pStyle w:val="Piedepgina"/>
      <w:rPr>
        <w:lang w:val="es-MX"/>
      </w:rPr>
    </w:pPr>
  </w:p>
  <w:p w14:paraId="2BF945BB" w14:textId="2797A745" w:rsidR="00947759" w:rsidRDefault="00947759">
    <w:pPr>
      <w:pStyle w:val="Piedepgina"/>
      <w:tabs>
        <w:tab w:val="center" w:pos="4990"/>
        <w:tab w:val="right" w:pos="9979"/>
      </w:tabs>
      <w:ind w:left="0" w:firstLine="0"/>
      <w:rPr>
        <w:color w:val="FF0000"/>
        <w:sz w:val="16"/>
      </w:rPr>
    </w:pPr>
    <w:r>
      <w:rPr>
        <w:sz w:val="16"/>
      </w:rPr>
      <w:t>Anexo 2: Información Técnica Adicional</w:t>
    </w:r>
    <w:r>
      <w:rPr>
        <w:sz w:val="16"/>
      </w:rPr>
      <w:tab/>
    </w:r>
    <w:r>
      <w:rPr>
        <w:b/>
        <w:sz w:val="18"/>
      </w:rPr>
      <w:t xml:space="preserve">Página </w:t>
    </w:r>
    <w:r>
      <w:rPr>
        <w:b/>
        <w:sz w:val="18"/>
      </w:rPr>
      <w:fldChar w:fldCharType="begin"/>
    </w:r>
    <w:r>
      <w:rPr>
        <w:b/>
        <w:sz w:val="18"/>
      </w:rPr>
      <w:instrText xml:space="preserve"> PAGE </w:instrText>
    </w:r>
    <w:r>
      <w:rPr>
        <w:b/>
        <w:sz w:val="18"/>
      </w:rPr>
      <w:fldChar w:fldCharType="separate"/>
    </w:r>
    <w:r>
      <w:rPr>
        <w:b/>
        <w:sz w:val="18"/>
      </w:rPr>
      <w:t>26</w:t>
    </w:r>
    <w:r>
      <w:rPr>
        <w:b/>
        <w:sz w:val="18"/>
      </w:rPr>
      <w:fldChar w:fldCharType="end"/>
    </w:r>
    <w:r>
      <w:rPr>
        <w:b/>
        <w:sz w:val="18"/>
      </w:rPr>
      <w:t xml:space="preserve"> de </w:t>
    </w:r>
    <w:r>
      <w:rPr>
        <w:b/>
        <w:sz w:val="18"/>
      </w:rPr>
      <w:fldChar w:fldCharType="begin"/>
    </w:r>
    <w:r>
      <w:rPr>
        <w:b/>
        <w:sz w:val="18"/>
      </w:rPr>
      <w:instrText xml:space="preserve"> NUMPAGES </w:instrText>
    </w:r>
    <w:r>
      <w:rPr>
        <w:b/>
        <w:sz w:val="18"/>
      </w:rPr>
      <w:fldChar w:fldCharType="separate"/>
    </w:r>
    <w:r>
      <w:rPr>
        <w:b/>
        <w:sz w:val="18"/>
      </w:rPr>
      <w:t>34</w:t>
    </w:r>
    <w:r>
      <w:rPr>
        <w:b/>
        <w:sz w:val="18"/>
      </w:rPr>
      <w:fldChar w:fldCharType="end"/>
    </w:r>
    <w:r>
      <w:rPr>
        <w:b/>
        <w:sz w:val="18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7BBEF2" w14:textId="77777777" w:rsidR="00947759" w:rsidRDefault="00947759">
    <w:pPr>
      <w:pStyle w:val="Piedepgina"/>
      <w:tabs>
        <w:tab w:val="center" w:pos="6946"/>
        <w:tab w:val="right" w:pos="13750"/>
      </w:tabs>
      <w:ind w:left="0" w:firstLine="0"/>
      <w:rPr>
        <w:sz w:val="16"/>
      </w:rPr>
    </w:pPr>
  </w:p>
  <w:p w14:paraId="2A591BBD" w14:textId="176F658E" w:rsidR="00947759" w:rsidRDefault="00947759">
    <w:pPr>
      <w:pStyle w:val="Piedepgina"/>
      <w:tabs>
        <w:tab w:val="center" w:pos="4990"/>
        <w:tab w:val="right" w:pos="9979"/>
      </w:tabs>
      <w:ind w:left="0" w:firstLine="0"/>
      <w:rPr>
        <w:sz w:val="16"/>
      </w:rPr>
    </w:pPr>
    <w:r>
      <w:rPr>
        <w:sz w:val="16"/>
      </w:rPr>
      <w:t>Anexo 2: Información Técnica Adicional</w:t>
    </w:r>
    <w:r>
      <w:rPr>
        <w:sz w:val="16"/>
      </w:rPr>
      <w:tab/>
    </w:r>
    <w:r>
      <w:rPr>
        <w:b/>
        <w:sz w:val="18"/>
      </w:rPr>
      <w:t xml:space="preserve">Página </w:t>
    </w:r>
    <w:r>
      <w:rPr>
        <w:b/>
        <w:sz w:val="18"/>
      </w:rPr>
      <w:fldChar w:fldCharType="begin"/>
    </w:r>
    <w:r>
      <w:rPr>
        <w:b/>
        <w:sz w:val="18"/>
      </w:rPr>
      <w:instrText xml:space="preserve"> PAGE </w:instrText>
    </w:r>
    <w:r>
      <w:rPr>
        <w:b/>
        <w:sz w:val="18"/>
      </w:rPr>
      <w:fldChar w:fldCharType="separate"/>
    </w:r>
    <w:r>
      <w:rPr>
        <w:b/>
        <w:sz w:val="18"/>
      </w:rPr>
      <w:t>1</w:t>
    </w:r>
    <w:r>
      <w:rPr>
        <w:b/>
        <w:sz w:val="18"/>
      </w:rPr>
      <w:fldChar w:fldCharType="end"/>
    </w:r>
    <w:r>
      <w:rPr>
        <w:b/>
        <w:sz w:val="18"/>
      </w:rPr>
      <w:t xml:space="preserve"> de </w:t>
    </w:r>
    <w:r>
      <w:rPr>
        <w:b/>
        <w:sz w:val="18"/>
      </w:rPr>
      <w:fldChar w:fldCharType="begin"/>
    </w:r>
    <w:r>
      <w:rPr>
        <w:b/>
        <w:sz w:val="18"/>
      </w:rPr>
      <w:instrText xml:space="preserve"> NUMPAGES </w:instrText>
    </w:r>
    <w:r>
      <w:rPr>
        <w:b/>
        <w:sz w:val="18"/>
      </w:rPr>
      <w:fldChar w:fldCharType="separate"/>
    </w:r>
    <w:r>
      <w:rPr>
        <w:b/>
        <w:sz w:val="18"/>
      </w:rPr>
      <w:t>34</w:t>
    </w:r>
    <w:r>
      <w:rPr>
        <w:b/>
        <w:sz w:val="18"/>
      </w:rPr>
      <w:fldChar w:fldCharType="end"/>
    </w:r>
    <w:r>
      <w:rPr>
        <w:b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549EFC" w14:textId="77777777" w:rsidR="00C93A1E" w:rsidRDefault="00C93A1E">
      <w:r>
        <w:separator/>
      </w:r>
    </w:p>
  </w:footnote>
  <w:footnote w:type="continuationSeparator" w:id="0">
    <w:p w14:paraId="6FB6F289" w14:textId="77777777" w:rsidR="00C93A1E" w:rsidRDefault="00C93A1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71FA1F" w14:textId="1CFFE11D" w:rsidR="00947759" w:rsidRDefault="00947759">
    <w:pPr>
      <w:pStyle w:val="Encabezado"/>
      <w:pBdr>
        <w:top w:val="single" w:sz="4" w:space="1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23"/>
      </w:tabs>
      <w:rPr>
        <w:b/>
        <w:lang w:val="pt-BR"/>
      </w:rPr>
    </w:pPr>
    <w:r>
      <w:rPr>
        <w:b/>
        <w:noProof/>
        <w:lang w:val="pt-BR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710730AC" wp14:editId="3BE321C8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772400" cy="266700"/>
              <wp:effectExtent l="0" t="0" r="0" b="0"/>
              <wp:wrapNone/>
              <wp:docPr id="1" name="MSIPCMfed747d896e033b20499699a" descr="{&quot;HashCode&quot;:-75512786,&quot;Height&quot;:792.0,&quot;Width&quot;:612.0,&quot;Placement&quot;:&quot;Head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D8CAFF9" w14:textId="77777777" w:rsidR="00947759" w:rsidRDefault="00947759">
                          <w:pPr>
                            <w:ind w:left="0"/>
                            <w:jc w:val="center"/>
                            <w:rPr>
                              <w:rFonts w:cs="Arial"/>
                              <w:color w:val="000000"/>
                              <w:sz w:val="16"/>
                            </w:rPr>
                          </w:pPr>
                          <w:r>
                            <w:rPr>
                              <w:rFonts w:cs="Arial"/>
                              <w:color w:val="000000"/>
                              <w:sz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MSIPCMfed747d896e033b20499699a" o:spid="_x0000_s1026" o:spt="202" alt="{&quot;HashCode&quot;:-75512786,&quot;Height&quot;:792.0,&quot;Width&quot;:612.0,&quot;Placement&quot;:&quot;Header&quot;,&quot;Index&quot;:&quot;Primary&quot;,&quot;Section&quot;:1,&quot;Top&quot;:0.0,&quot;Left&quot;:0.0}" type="#_x0000_t202" style="position:absolute;left:0pt;margin-left:0pt;margin-top:15pt;height:21pt;width:612pt;mso-position-horizontal-relative:page;mso-position-vertical-relative:page;z-index:251660288;mso-width-relative:page;mso-height-relative:page;" filled="f" stroked="f" coordsize="21600,21600" o:allowincell="f" o:gfxdata="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">
              <v:fill on="f" focussize="0,0"/>
              <v:stroke on="f" weight="0.5pt"/>
              <v:imagedata o:title=""/>
              <o:lock v:ext="edit" aspectratio="f"/>
              <v:textbox inset="2.54mm,0mm,2.54mm,0mm">
                <w:txbxContent>
                  <w:p>
                    <w:pPr>
                      <w:ind w:left="0"/>
                      <w:jc w:val="center"/>
                      <w:rPr>
                        <w:rFonts w:cs="Arial"/>
                        <w:color w:val="000000"/>
                        <w:sz w:val="16"/>
                      </w:rPr>
                    </w:pPr>
                    <w:r>
                      <w:rPr>
                        <w:rFonts w:cs="Arial"/>
                        <w:color w:val="000000"/>
                        <w:sz w:val="16"/>
                      </w:rPr>
                      <w:t>INTERNAL</w:t>
                    </w:r>
                  </w:p>
                </w:txbxContent>
              </v:textbox>
            </v:shape>
          </w:pict>
        </mc:Fallback>
      </mc:AlternateContent>
    </w:r>
    <w:sdt>
      <w:sdtPr>
        <w:rPr>
          <w:b/>
          <w:lang w:val="pt-BR"/>
        </w:rPr>
        <w:alias w:val="Título"/>
        <w:id w:val="-1001573890"/>
        <w:showingPlcHdr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EA09DB">
          <w:rPr>
            <w:b/>
            <w:lang w:val="pt-BR"/>
          </w:rPr>
          <w:t xml:space="preserve">     </w:t>
        </w:r>
      </w:sdtContent>
    </w:sdt>
    <w:r>
      <w:rPr>
        <w:b/>
        <w:lang w:val="pt-BR"/>
      </w:rPr>
      <w:tab/>
      <w:t xml:space="preserve">Unidad HV </w:t>
    </w:r>
    <w:proofErr w:type="spellStart"/>
    <w:r>
      <w:rPr>
        <w:b/>
        <w:lang w:val="pt-BR"/>
      </w:rPr>
      <w:t>Detailed</w:t>
    </w:r>
    <w:proofErr w:type="spellEnd"/>
    <w:r>
      <w:rPr>
        <w:b/>
        <w:lang w:val="pt-BR"/>
      </w:rPr>
      <w:t xml:space="preserve"> Design </w:t>
    </w:r>
  </w:p>
  <w:p w14:paraId="2D95232C" w14:textId="77777777" w:rsidR="00947759" w:rsidRDefault="00EA09DB">
    <w:pPr>
      <w:pStyle w:val="Encabezado"/>
      <w:pBdr>
        <w:top w:val="single" w:sz="4" w:space="1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00"/>
      </w:tabs>
      <w:ind w:left="0" w:firstLine="0"/>
      <w:rPr>
        <w:sz w:val="18"/>
      </w:rPr>
    </w:pPr>
    <w:sdt>
      <w:sdtPr>
        <w:rPr>
          <w:sz w:val="18"/>
          <w:szCs w:val="18"/>
        </w:rPr>
        <w:alias w:val="Estado"/>
        <w:id w:val="816542352"/>
        <w:showingPlcHdr/>
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<w:text/>
      </w:sdtPr>
      <w:sdtEndPr/>
      <w:sdtContent>
        <w:r w:rsidR="00947759">
          <w:rPr>
            <w:sz w:val="18"/>
            <w:szCs w:val="18"/>
          </w:rPr>
          <w:t xml:space="preserve">     </w:t>
        </w:r>
      </w:sdtContent>
    </w:sdt>
    <w:r w:rsidR="00947759">
      <w:rPr>
        <w:sz w:val="18"/>
      </w:rPr>
      <w:tab/>
      <w:t>Anexo 2: Información Técnica Adicional</w:t>
    </w:r>
  </w:p>
  <w:p w14:paraId="4D731365" w14:textId="77777777" w:rsidR="00947759" w:rsidRDefault="00947759">
    <w:pPr>
      <w:pStyle w:val="Encabezado"/>
      <w:ind w:left="0" w:firstLine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1EF51B" w14:textId="3A5610DF" w:rsidR="00947759" w:rsidRDefault="00947759">
    <w:pPr>
      <w:pStyle w:val="Encabezado"/>
      <w:pBdr>
        <w:top w:val="single" w:sz="4" w:space="2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23"/>
      </w:tabs>
      <w:rPr>
        <w:b/>
        <w:lang w:val="pt-BR"/>
      </w:rPr>
    </w:pPr>
    <w:r>
      <w:rPr>
        <w:b/>
        <w:noProof/>
        <w:lang w:val="pt-BR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1393D3B2" wp14:editId="292D0591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772400" cy="266700"/>
              <wp:effectExtent l="0" t="0" r="0" b="0"/>
              <wp:wrapNone/>
              <wp:docPr id="2" name="MSIPCMc5584bcc9c2e6abbbe4cf5c9" descr="{&quot;HashCode&quot;:-75512786,&quot;Height&quot;:792.0,&quot;Width&quot;:612.0,&quot;Placement&quot;:&quot;Header&quot;,&quot;Index&quot;:&quot;FirstPage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B5E844D" w14:textId="77777777" w:rsidR="00947759" w:rsidRDefault="00947759">
                          <w:pPr>
                            <w:ind w:left="0"/>
                            <w:jc w:val="center"/>
                            <w:rPr>
                              <w:rFonts w:cs="Arial"/>
                              <w:color w:val="000000"/>
                              <w:sz w:val="16"/>
                            </w:rPr>
                          </w:pPr>
                          <w:r>
                            <w:rPr>
                              <w:rFonts w:cs="Arial"/>
                              <w:color w:val="000000"/>
                              <w:sz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MSIPCMc5584bcc9c2e6abbbe4cf5c9" o:spid="_x0000_s1026" o:spt="202" alt="{&quot;HashCode&quot;:-75512786,&quot;Height&quot;:792.0,&quot;Width&quot;:612.0,&quot;Placement&quot;:&quot;Header&quot;,&quot;Index&quot;:&quot;FirstPage&quot;,&quot;Section&quot;:1,&quot;Top&quot;:0.0,&quot;Left&quot;:0.0}" type="#_x0000_t202" style="position:absolute;left:0pt;margin-left:0pt;margin-top:15pt;height:21pt;width:612pt;mso-position-horizontal-relative:page;mso-position-vertical-relative:page;z-index:251661312;mso-width-relative:page;mso-height-relative:page;" filled="f" stroked="f" coordsize="21600,21600" o:allowincell="f" o:gfxdata="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">
              <v:fill on="f" focussize="0,0"/>
              <v:stroke on="f" weight="0.5pt"/>
              <v:imagedata o:title=""/>
              <o:lock v:ext="edit" aspectratio="f"/>
              <v:textbox inset="2.54mm,0mm,2.54mm,0mm">
                <w:txbxContent>
                  <w:p>
                    <w:pPr>
                      <w:ind w:left="0"/>
                      <w:jc w:val="center"/>
                      <w:rPr>
                        <w:rFonts w:cs="Arial"/>
                        <w:color w:val="000000"/>
                        <w:sz w:val="16"/>
                      </w:rPr>
                    </w:pPr>
                    <w:r>
                      <w:rPr>
                        <w:rFonts w:cs="Arial"/>
                        <w:color w:val="000000"/>
                        <w:sz w:val="16"/>
                      </w:rPr>
                      <w:t>INTERNAL</w:t>
                    </w:r>
                  </w:p>
                </w:txbxContent>
              </v:textbox>
            </v:shape>
          </w:pict>
        </mc:Fallback>
      </mc:AlternateContent>
    </w:r>
    <w:sdt>
      <w:sdtPr>
        <w:rPr>
          <w:b/>
          <w:lang w:val="pt-BR"/>
        </w:rPr>
        <w:alias w:val="Título"/>
        <w:id w:val="1678613473"/>
        <w:showingPlcHdr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EA09DB">
          <w:rPr>
            <w:b/>
            <w:lang w:val="pt-BR"/>
          </w:rPr>
          <w:t xml:space="preserve">     </w:t>
        </w:r>
      </w:sdtContent>
    </w:sdt>
    <w:r>
      <w:rPr>
        <w:b/>
        <w:lang w:val="pt-BR"/>
      </w:rPr>
      <w:tab/>
      <w:t xml:space="preserve">Unidad HV </w:t>
    </w:r>
    <w:proofErr w:type="spellStart"/>
    <w:r>
      <w:rPr>
        <w:b/>
        <w:lang w:val="pt-BR"/>
      </w:rPr>
      <w:t>Detailed</w:t>
    </w:r>
    <w:proofErr w:type="spellEnd"/>
    <w:r>
      <w:rPr>
        <w:b/>
        <w:lang w:val="pt-BR"/>
      </w:rPr>
      <w:t xml:space="preserve"> Design</w:t>
    </w:r>
  </w:p>
  <w:p w14:paraId="25ADC8AE" w14:textId="77777777" w:rsidR="00947759" w:rsidRDefault="00EA09DB">
    <w:pPr>
      <w:pStyle w:val="Encabezado"/>
      <w:pBdr>
        <w:top w:val="single" w:sz="4" w:space="2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00"/>
      </w:tabs>
      <w:ind w:left="0" w:firstLine="0"/>
    </w:pPr>
    <w:sdt>
      <w:sdtPr>
        <w:rPr>
          <w:sz w:val="18"/>
          <w:szCs w:val="18"/>
        </w:rPr>
        <w:alias w:val="Estado"/>
        <w:id w:val="1706520409"/>
        <w:showingPlcHdr/>
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<w:text/>
      </w:sdtPr>
      <w:sdtEndPr/>
      <w:sdtContent>
        <w:r w:rsidR="00947759">
          <w:rPr>
            <w:sz w:val="18"/>
            <w:szCs w:val="18"/>
          </w:rPr>
          <w:t xml:space="preserve">     </w:t>
        </w:r>
      </w:sdtContent>
    </w:sdt>
    <w:r w:rsidR="00947759">
      <w:rPr>
        <w:sz w:val="18"/>
      </w:rPr>
      <w:tab/>
      <w:t>Anexo 2: Información Técnica Adicional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FFFFF7C"/>
    <w:lvl w:ilvl="0">
      <w:start w:val="1"/>
      <w:numFmt w:val="decimal"/>
      <w:pStyle w:val="Listaconnmeros5"/>
      <w:lvlText w:val="%1."/>
      <w:lvlJc w:val="left"/>
      <w:pPr>
        <w:tabs>
          <w:tab w:val="left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FFFFF7D"/>
    <w:lvl w:ilvl="0">
      <w:start w:val="1"/>
      <w:numFmt w:val="decimal"/>
      <w:pStyle w:val="Listaconnmeros4"/>
      <w:lvlText w:val="%1."/>
      <w:lvlJc w:val="left"/>
      <w:pPr>
        <w:tabs>
          <w:tab w:val="left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FFFFF7E"/>
    <w:lvl w:ilvl="0">
      <w:start w:val="1"/>
      <w:numFmt w:val="decimal"/>
      <w:pStyle w:val="Listaconnmeros3"/>
      <w:lvlText w:val="%1."/>
      <w:lvlJc w:val="left"/>
      <w:pPr>
        <w:tabs>
          <w:tab w:val="left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FFFFF7F"/>
    <w:lvl w:ilvl="0">
      <w:start w:val="1"/>
      <w:numFmt w:val="decimal"/>
      <w:pStyle w:val="Listaconnmeros2"/>
      <w:lvlText w:val="%1."/>
      <w:lvlJc w:val="left"/>
      <w:pPr>
        <w:tabs>
          <w:tab w:val="left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FFFFF80"/>
    <w:lvl w:ilvl="0">
      <w:start w:val="1"/>
      <w:numFmt w:val="bullet"/>
      <w:pStyle w:val="Listaconvietas5"/>
      <w:lvlText w:val=""/>
      <w:lvlJc w:val="left"/>
      <w:pPr>
        <w:tabs>
          <w:tab w:val="left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FFFFF81"/>
    <w:lvl w:ilvl="0">
      <w:start w:val="1"/>
      <w:numFmt w:val="bullet"/>
      <w:pStyle w:val="Listaconvietas4"/>
      <w:lvlText w:val=""/>
      <w:lvlJc w:val="left"/>
      <w:pPr>
        <w:tabs>
          <w:tab w:val="left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FFFFF82"/>
    <w:lvl w:ilvl="0">
      <w:start w:val="1"/>
      <w:numFmt w:val="bullet"/>
      <w:pStyle w:val="Listaconvietas3"/>
      <w:lvlText w:val=""/>
      <w:lvlJc w:val="left"/>
      <w:pPr>
        <w:tabs>
          <w:tab w:val="left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FFFFF83"/>
    <w:lvl w:ilvl="0">
      <w:start w:val="1"/>
      <w:numFmt w:val="bullet"/>
      <w:pStyle w:val="Listaconvietas2"/>
      <w:lvlText w:val=""/>
      <w:lvlJc w:val="left"/>
      <w:pPr>
        <w:tabs>
          <w:tab w:val="left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FFFFF88"/>
    <w:lvl w:ilvl="0">
      <w:start w:val="1"/>
      <w:numFmt w:val="decimal"/>
      <w:pStyle w:val="Listaconnmeros"/>
      <w:lvlText w:val="%1."/>
      <w:lvlJc w:val="left"/>
      <w:pPr>
        <w:tabs>
          <w:tab w:val="left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FFFFF89"/>
    <w:lvl w:ilvl="0">
      <w:start w:val="1"/>
      <w:numFmt w:val="bullet"/>
      <w:pStyle w:val="Listaconvietas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9F1FD7"/>
    <w:multiLevelType w:val="hybridMultilevel"/>
    <w:tmpl w:val="65980818"/>
    <w:lvl w:ilvl="0" w:tplc="340A0001">
      <w:start w:val="1"/>
      <w:numFmt w:val="bullet"/>
      <w:lvlText w:val=""/>
      <w:lvlJc w:val="left"/>
      <w:pPr>
        <w:ind w:left="1966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686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3406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4126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846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566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6286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7006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726" w:hanging="360"/>
      </w:pPr>
      <w:rPr>
        <w:rFonts w:ascii="Wingdings" w:hAnsi="Wingdings" w:hint="default"/>
      </w:rPr>
    </w:lvl>
  </w:abstractNum>
  <w:abstractNum w:abstractNumId="11" w15:restartNumberingAfterBreak="0">
    <w:nsid w:val="0E5D31F4"/>
    <w:multiLevelType w:val="multilevel"/>
    <w:tmpl w:val="0E5D31F4"/>
    <w:lvl w:ilvl="0">
      <w:start w:val="1"/>
      <w:numFmt w:val="bullet"/>
      <w:pStyle w:val="Vieta3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283401D7"/>
    <w:multiLevelType w:val="multilevel"/>
    <w:tmpl w:val="283401D7"/>
    <w:lvl w:ilvl="0">
      <w:numFmt w:val="bullet"/>
      <w:lvlText w:val=""/>
      <w:lvlJc w:val="left"/>
      <w:pPr>
        <w:ind w:left="834" w:hanging="360"/>
      </w:pPr>
      <w:rPr>
        <w:rFonts w:ascii="Symbol" w:eastAsia="Symbol" w:hAnsi="Symbol" w:cs="Symbol" w:hint="default"/>
        <w:w w:val="99"/>
        <w:sz w:val="22"/>
        <w:szCs w:val="22"/>
        <w:lang w:val="es-ES" w:eastAsia="en-US" w:bidi="ar-SA"/>
      </w:rPr>
    </w:lvl>
    <w:lvl w:ilvl="1">
      <w:numFmt w:val="bullet"/>
      <w:lvlText w:val="•"/>
      <w:lvlJc w:val="left"/>
      <w:pPr>
        <w:ind w:left="1776" w:hanging="360"/>
      </w:pPr>
      <w:rPr>
        <w:rFonts w:hint="default"/>
        <w:lang w:val="es-ES" w:eastAsia="en-US" w:bidi="ar-SA"/>
      </w:rPr>
    </w:lvl>
    <w:lvl w:ilvl="2">
      <w:numFmt w:val="bullet"/>
      <w:lvlText w:val="•"/>
      <w:lvlJc w:val="left"/>
      <w:pPr>
        <w:ind w:left="2712" w:hanging="360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3648" w:hanging="36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584" w:hanging="36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520" w:hanging="36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456" w:hanging="36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392" w:hanging="36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328" w:hanging="360"/>
      </w:pPr>
      <w:rPr>
        <w:rFonts w:hint="default"/>
        <w:lang w:val="es-ES" w:eastAsia="en-US" w:bidi="ar-SA"/>
      </w:rPr>
    </w:lvl>
  </w:abstractNum>
  <w:abstractNum w:abstractNumId="13" w15:restartNumberingAfterBreak="0">
    <w:nsid w:val="2B3269D7"/>
    <w:multiLevelType w:val="multilevel"/>
    <w:tmpl w:val="57C7309E"/>
    <w:lvl w:ilvl="0">
      <w:start w:val="1"/>
      <w:numFmt w:val="decimal"/>
      <w:lvlText w:val="%1."/>
      <w:lvlJc w:val="left"/>
      <w:pPr>
        <w:ind w:left="394" w:hanging="281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es-ES" w:eastAsia="en-US" w:bidi="ar-SA"/>
      </w:rPr>
    </w:lvl>
    <w:lvl w:ilvl="1">
      <w:start w:val="1"/>
      <w:numFmt w:val="lowerLetter"/>
      <w:lvlText w:val="%2)"/>
      <w:lvlJc w:val="left"/>
      <w:pPr>
        <w:ind w:left="1193" w:hanging="720"/>
      </w:pPr>
      <w:rPr>
        <w:rFonts w:ascii="Arial" w:eastAsia="Arial" w:hAnsi="Arial" w:cs="Arial" w:hint="default"/>
        <w:w w:val="99"/>
        <w:sz w:val="22"/>
        <w:szCs w:val="22"/>
        <w:lang w:val="es-ES" w:eastAsia="en-US" w:bidi="ar-SA"/>
      </w:rPr>
    </w:lvl>
    <w:lvl w:ilvl="2">
      <w:start w:val="1"/>
      <w:numFmt w:val="lowerRoman"/>
      <w:lvlText w:val="%3)"/>
      <w:lvlJc w:val="left"/>
      <w:pPr>
        <w:ind w:left="1430" w:hanging="184"/>
      </w:pPr>
      <w:rPr>
        <w:rFonts w:ascii="Arial" w:eastAsia="Arial" w:hAnsi="Arial" w:cs="Arial" w:hint="default"/>
        <w:w w:val="99"/>
        <w:sz w:val="22"/>
        <w:szCs w:val="22"/>
        <w:lang w:val="es-ES" w:eastAsia="en-US" w:bidi="ar-SA"/>
      </w:rPr>
    </w:lvl>
    <w:lvl w:ilvl="3">
      <w:numFmt w:val="bullet"/>
      <w:lvlText w:val="•"/>
      <w:lvlJc w:val="left"/>
      <w:pPr>
        <w:ind w:left="2535" w:hanging="184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630" w:hanging="184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5" w:hanging="184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820" w:hanging="184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915" w:hanging="184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010" w:hanging="184"/>
      </w:pPr>
      <w:rPr>
        <w:rFonts w:hint="default"/>
        <w:lang w:val="es-ES" w:eastAsia="en-US" w:bidi="ar-SA"/>
      </w:rPr>
    </w:lvl>
  </w:abstractNum>
  <w:abstractNum w:abstractNumId="14" w15:restartNumberingAfterBreak="0">
    <w:nsid w:val="2D346040"/>
    <w:multiLevelType w:val="multilevel"/>
    <w:tmpl w:val="2D346040"/>
    <w:lvl w:ilvl="0">
      <w:start w:val="3"/>
      <w:numFmt w:val="decimal"/>
      <w:pStyle w:val="Im3Titulo2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86244B9"/>
    <w:multiLevelType w:val="multilevel"/>
    <w:tmpl w:val="386244B9"/>
    <w:lvl w:ilvl="0">
      <w:start w:val="1"/>
      <w:numFmt w:val="lowerLetter"/>
      <w:pStyle w:val="Numeracin2"/>
      <w:lvlText w:val="%1)"/>
      <w:lvlJc w:val="left"/>
      <w:pPr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6" w15:restartNumberingAfterBreak="0">
    <w:nsid w:val="3D2B52A2"/>
    <w:multiLevelType w:val="multilevel"/>
    <w:tmpl w:val="3D2B52A2"/>
    <w:lvl w:ilvl="0">
      <w:start w:val="1"/>
      <w:numFmt w:val="lowerLetter"/>
      <w:pStyle w:val="Nmeracionletras"/>
      <w:lvlText w:val="%1)"/>
      <w:lvlJc w:val="left"/>
      <w:pPr>
        <w:ind w:left="1428" w:hanging="360"/>
      </w:pPr>
    </w:lvl>
    <w:lvl w:ilvl="1">
      <w:start w:val="1"/>
      <w:numFmt w:val="lowerLetter"/>
      <w:lvlText w:val="%2."/>
      <w:lvlJc w:val="left"/>
      <w:pPr>
        <w:ind w:left="2148" w:hanging="360"/>
      </w:pPr>
    </w:lvl>
    <w:lvl w:ilvl="2">
      <w:start w:val="1"/>
      <w:numFmt w:val="lowerRoman"/>
      <w:lvlText w:val="%3."/>
      <w:lvlJc w:val="right"/>
      <w:pPr>
        <w:ind w:left="2868" w:hanging="180"/>
      </w:pPr>
    </w:lvl>
    <w:lvl w:ilvl="3">
      <w:start w:val="1"/>
      <w:numFmt w:val="decimal"/>
      <w:lvlText w:val="%4."/>
      <w:lvlJc w:val="left"/>
      <w:pPr>
        <w:ind w:left="3588" w:hanging="360"/>
      </w:pPr>
    </w:lvl>
    <w:lvl w:ilvl="4">
      <w:start w:val="1"/>
      <w:numFmt w:val="lowerLetter"/>
      <w:lvlText w:val="%5."/>
      <w:lvlJc w:val="left"/>
      <w:pPr>
        <w:ind w:left="4308" w:hanging="360"/>
      </w:pPr>
    </w:lvl>
    <w:lvl w:ilvl="5">
      <w:start w:val="1"/>
      <w:numFmt w:val="lowerRoman"/>
      <w:lvlText w:val="%6."/>
      <w:lvlJc w:val="right"/>
      <w:pPr>
        <w:ind w:left="5028" w:hanging="180"/>
      </w:pPr>
    </w:lvl>
    <w:lvl w:ilvl="6">
      <w:start w:val="1"/>
      <w:numFmt w:val="decimal"/>
      <w:lvlText w:val="%7."/>
      <w:lvlJc w:val="left"/>
      <w:pPr>
        <w:ind w:left="5748" w:hanging="360"/>
      </w:pPr>
    </w:lvl>
    <w:lvl w:ilvl="7">
      <w:start w:val="1"/>
      <w:numFmt w:val="lowerLetter"/>
      <w:lvlText w:val="%8."/>
      <w:lvlJc w:val="left"/>
      <w:pPr>
        <w:ind w:left="6468" w:hanging="360"/>
      </w:pPr>
    </w:lvl>
    <w:lvl w:ilvl="8">
      <w:start w:val="1"/>
      <w:numFmt w:val="lowerRoman"/>
      <w:lvlText w:val="%9."/>
      <w:lvlJc w:val="right"/>
      <w:pPr>
        <w:ind w:left="7188" w:hanging="180"/>
      </w:pPr>
    </w:lvl>
  </w:abstractNum>
  <w:abstractNum w:abstractNumId="17" w15:restartNumberingAfterBreak="0">
    <w:nsid w:val="3EF15A59"/>
    <w:multiLevelType w:val="multilevel"/>
    <w:tmpl w:val="3EF15A59"/>
    <w:lvl w:ilvl="0">
      <w:start w:val="1"/>
      <w:numFmt w:val="bullet"/>
      <w:pStyle w:val="Vieta41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4BEB3A21"/>
    <w:multiLevelType w:val="multilevel"/>
    <w:tmpl w:val="4BEB3A21"/>
    <w:lvl w:ilvl="0">
      <w:start w:val="1"/>
      <w:numFmt w:val="bullet"/>
      <w:pStyle w:val="Vieta1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4EA66939"/>
    <w:multiLevelType w:val="multilevel"/>
    <w:tmpl w:val="4EA66939"/>
    <w:lvl w:ilvl="0">
      <w:start w:val="1"/>
      <w:numFmt w:val="bullet"/>
      <w:pStyle w:val="Vieta4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0" w15:restartNumberingAfterBreak="0">
    <w:nsid w:val="516A07BF"/>
    <w:multiLevelType w:val="multilevel"/>
    <w:tmpl w:val="516A07BF"/>
    <w:lvl w:ilvl="0">
      <w:start w:val="1"/>
      <w:numFmt w:val="lowerLetter"/>
      <w:pStyle w:val="VietaLetra"/>
      <w:lvlText w:val="%1)"/>
      <w:lvlJc w:val="left"/>
      <w:pPr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21" w15:restartNumberingAfterBreak="0">
    <w:nsid w:val="57C7309E"/>
    <w:multiLevelType w:val="multilevel"/>
    <w:tmpl w:val="57C7309E"/>
    <w:lvl w:ilvl="0">
      <w:start w:val="1"/>
      <w:numFmt w:val="decimal"/>
      <w:lvlText w:val="%1."/>
      <w:lvlJc w:val="left"/>
      <w:pPr>
        <w:ind w:left="394" w:hanging="281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es-ES" w:eastAsia="en-US" w:bidi="ar-SA"/>
      </w:rPr>
    </w:lvl>
    <w:lvl w:ilvl="1">
      <w:start w:val="1"/>
      <w:numFmt w:val="lowerLetter"/>
      <w:lvlText w:val="%2)"/>
      <w:lvlJc w:val="left"/>
      <w:pPr>
        <w:ind w:left="1193" w:hanging="720"/>
      </w:pPr>
      <w:rPr>
        <w:rFonts w:ascii="Arial" w:eastAsia="Arial" w:hAnsi="Arial" w:cs="Arial" w:hint="default"/>
        <w:w w:val="99"/>
        <w:sz w:val="22"/>
        <w:szCs w:val="22"/>
        <w:lang w:val="es-ES" w:eastAsia="en-US" w:bidi="ar-SA"/>
      </w:rPr>
    </w:lvl>
    <w:lvl w:ilvl="2">
      <w:start w:val="1"/>
      <w:numFmt w:val="lowerRoman"/>
      <w:lvlText w:val="%3)"/>
      <w:lvlJc w:val="left"/>
      <w:pPr>
        <w:ind w:left="1430" w:hanging="184"/>
      </w:pPr>
      <w:rPr>
        <w:rFonts w:ascii="Arial" w:eastAsia="Arial" w:hAnsi="Arial" w:cs="Arial" w:hint="default"/>
        <w:w w:val="99"/>
        <w:sz w:val="22"/>
        <w:szCs w:val="22"/>
        <w:lang w:val="es-ES" w:eastAsia="en-US" w:bidi="ar-SA"/>
      </w:rPr>
    </w:lvl>
    <w:lvl w:ilvl="3">
      <w:numFmt w:val="bullet"/>
      <w:lvlText w:val="•"/>
      <w:lvlJc w:val="left"/>
      <w:pPr>
        <w:ind w:left="2535" w:hanging="184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630" w:hanging="184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5" w:hanging="184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820" w:hanging="184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915" w:hanging="184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010" w:hanging="184"/>
      </w:pPr>
      <w:rPr>
        <w:rFonts w:hint="default"/>
        <w:lang w:val="es-ES" w:eastAsia="en-US" w:bidi="ar-SA"/>
      </w:rPr>
    </w:lvl>
  </w:abstractNum>
  <w:abstractNum w:abstractNumId="22" w15:restartNumberingAfterBreak="0">
    <w:nsid w:val="58951276"/>
    <w:multiLevelType w:val="multilevel"/>
    <w:tmpl w:val="58951276"/>
    <w:lvl w:ilvl="0">
      <w:start w:val="1"/>
      <w:numFmt w:val="bullet"/>
      <w:pStyle w:val="VietaIM3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F7655A8"/>
    <w:multiLevelType w:val="multilevel"/>
    <w:tmpl w:val="6F7655A8"/>
    <w:lvl w:ilvl="0">
      <w:start w:val="1"/>
      <w:numFmt w:val="bullet"/>
      <w:pStyle w:val="Vieta2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778577FE"/>
    <w:multiLevelType w:val="multilevel"/>
    <w:tmpl w:val="778577FE"/>
    <w:lvl w:ilvl="0">
      <w:start w:val="1"/>
      <w:numFmt w:val="decimal"/>
      <w:pStyle w:val="Titulo4"/>
      <w:lvlText w:val="%1."/>
      <w:lvlJc w:val="left"/>
      <w:pPr>
        <w:tabs>
          <w:tab w:val="left" w:pos="567"/>
        </w:tabs>
        <w:ind w:left="567" w:hanging="567"/>
      </w:pPr>
      <w:rPr>
        <w:rFonts w:ascii="Arial Negrita" w:hAnsi="Arial Negrita" w:cs="Times New Roman" w:hint="default"/>
        <w:b/>
        <w:i w:val="0"/>
        <w:caps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1">
      <w:start w:val="1"/>
      <w:numFmt w:val="decimal"/>
      <w:lvlText w:val="%1.%2."/>
      <w:lvlJc w:val="left"/>
      <w:pPr>
        <w:tabs>
          <w:tab w:val="left" w:pos="709"/>
        </w:tabs>
        <w:ind w:left="709" w:hanging="709"/>
      </w:pPr>
      <w:rPr>
        <w:rFonts w:ascii="Arial Negrita" w:hAnsi="Arial Negrita" w:cs="Arial" w:hint="default"/>
        <w:b/>
        <w:i w:val="0"/>
        <w:caps/>
        <w:strike w:val="0"/>
        <w:dstrike w:val="0"/>
        <w:vanish w:val="0"/>
        <w:color w:val="auto"/>
        <w:spacing w:val="0"/>
        <w:w w:val="10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2">
      <w:start w:val="1"/>
      <w:numFmt w:val="decimal"/>
      <w:lvlText w:val="%1.%2.%3"/>
      <w:lvlJc w:val="left"/>
      <w:pPr>
        <w:tabs>
          <w:tab w:val="left" w:pos="709"/>
        </w:tabs>
        <w:ind w:left="709" w:hanging="709"/>
      </w:pPr>
      <w:rPr>
        <w:rFonts w:ascii="Arial Negrita" w:hAnsi="Arial Negrita" w:cs="Times New Roman" w:hint="default"/>
        <w:b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szCs w:val="2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3">
      <w:start w:val="1"/>
      <w:numFmt w:val="decimal"/>
      <w:lvlText w:val="%1.%2.%3.%4"/>
      <w:lvlJc w:val="left"/>
      <w:pPr>
        <w:tabs>
          <w:tab w:val="left" w:pos="709"/>
        </w:tabs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szCs w:val="2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4">
      <w:start w:val="1"/>
      <w:numFmt w:val="decimal"/>
      <w:lvlText w:val="%5)"/>
      <w:lvlJc w:val="left"/>
      <w:pPr>
        <w:tabs>
          <w:tab w:val="left" w:pos="1008"/>
        </w:tabs>
        <w:ind w:left="1008" w:hanging="432"/>
      </w:pPr>
      <w:rPr>
        <w:rFonts w:cs="Times New Roman" w:hint="default"/>
      </w:rPr>
    </w:lvl>
    <w:lvl w:ilvl="5">
      <w:start w:val="1"/>
      <w:numFmt w:val="lowerLetter"/>
      <w:lvlText w:val="%6)"/>
      <w:lvlJc w:val="left"/>
      <w:pPr>
        <w:tabs>
          <w:tab w:val="left" w:pos="1152"/>
        </w:tabs>
        <w:ind w:left="1152" w:hanging="432"/>
      </w:pPr>
      <w:rPr>
        <w:rFonts w:cs="Times New Roman" w:hint="default"/>
      </w:rPr>
    </w:lvl>
    <w:lvl w:ilvl="6">
      <w:start w:val="1"/>
      <w:numFmt w:val="lowerRoman"/>
      <w:lvlText w:val="%7)"/>
      <w:lvlJc w:val="right"/>
      <w:pPr>
        <w:tabs>
          <w:tab w:val="left" w:pos="1296"/>
        </w:tabs>
        <w:ind w:left="1296" w:hanging="288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left" w:pos="1440"/>
        </w:tabs>
        <w:ind w:left="1440" w:hanging="432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left" w:pos="1584"/>
        </w:tabs>
        <w:ind w:left="1584" w:hanging="144"/>
      </w:pPr>
      <w:rPr>
        <w:rFonts w:cs="Times New Roman" w:hint="default"/>
      </w:rPr>
    </w:lvl>
  </w:abstractNum>
  <w:abstractNum w:abstractNumId="25" w15:restartNumberingAfterBreak="0">
    <w:nsid w:val="7A5C6296"/>
    <w:multiLevelType w:val="multilevel"/>
    <w:tmpl w:val="7A5C6296"/>
    <w:lvl w:ilvl="0">
      <w:start w:val="1"/>
      <w:numFmt w:val="decimal"/>
      <w:pStyle w:val="Numeracin1"/>
      <w:lvlText w:val="%1."/>
      <w:lvlJc w:val="left"/>
      <w:pPr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7B6F2F62"/>
    <w:multiLevelType w:val="multilevel"/>
    <w:tmpl w:val="7B6F2F62"/>
    <w:lvl w:ilvl="0">
      <w:start w:val="1"/>
      <w:numFmt w:val="decimal"/>
      <w:pStyle w:val="TITULO1IM3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08584045">
    <w:abstractNumId w:val="9"/>
  </w:num>
  <w:num w:numId="2" w16cid:durableId="1427924093">
    <w:abstractNumId w:val="7"/>
  </w:num>
  <w:num w:numId="3" w16cid:durableId="1002322571">
    <w:abstractNumId w:val="6"/>
  </w:num>
  <w:num w:numId="4" w16cid:durableId="821392823">
    <w:abstractNumId w:val="5"/>
  </w:num>
  <w:num w:numId="5" w16cid:durableId="1534802158">
    <w:abstractNumId w:val="4"/>
  </w:num>
  <w:num w:numId="6" w16cid:durableId="1183277541">
    <w:abstractNumId w:val="8"/>
  </w:num>
  <w:num w:numId="7" w16cid:durableId="124010107">
    <w:abstractNumId w:val="3"/>
  </w:num>
  <w:num w:numId="8" w16cid:durableId="2030326363">
    <w:abstractNumId w:val="2"/>
  </w:num>
  <w:num w:numId="9" w16cid:durableId="1606158684">
    <w:abstractNumId w:val="1"/>
  </w:num>
  <w:num w:numId="10" w16cid:durableId="1974797576">
    <w:abstractNumId w:val="0"/>
  </w:num>
  <w:num w:numId="11" w16cid:durableId="1454448012">
    <w:abstractNumId w:val="16"/>
  </w:num>
  <w:num w:numId="12" w16cid:durableId="457408376">
    <w:abstractNumId w:val="22"/>
  </w:num>
  <w:num w:numId="13" w16cid:durableId="1632245184">
    <w:abstractNumId w:val="17"/>
  </w:num>
  <w:num w:numId="14" w16cid:durableId="1634871613">
    <w:abstractNumId w:val="11"/>
  </w:num>
  <w:num w:numId="15" w16cid:durableId="844125615">
    <w:abstractNumId w:val="20"/>
  </w:num>
  <w:num w:numId="16" w16cid:durableId="250743836">
    <w:abstractNumId w:val="14"/>
  </w:num>
  <w:num w:numId="17" w16cid:durableId="168102294">
    <w:abstractNumId w:val="18"/>
  </w:num>
  <w:num w:numId="18" w16cid:durableId="1403411904">
    <w:abstractNumId w:val="23"/>
  </w:num>
  <w:num w:numId="19" w16cid:durableId="624316791">
    <w:abstractNumId w:val="19"/>
  </w:num>
  <w:num w:numId="20" w16cid:durableId="2054765305">
    <w:abstractNumId w:val="25"/>
  </w:num>
  <w:num w:numId="21" w16cid:durableId="1211767667">
    <w:abstractNumId w:val="15"/>
  </w:num>
  <w:num w:numId="22" w16cid:durableId="1481776252">
    <w:abstractNumId w:val="26"/>
  </w:num>
  <w:num w:numId="23" w16cid:durableId="1930188821">
    <w:abstractNumId w:val="24"/>
  </w:num>
  <w:num w:numId="24" w16cid:durableId="1470250206">
    <w:abstractNumId w:val="21"/>
  </w:num>
  <w:num w:numId="25" w16cid:durableId="566765177">
    <w:abstractNumId w:val="12"/>
  </w:num>
  <w:num w:numId="26" w16cid:durableId="697312697">
    <w:abstractNumId w:val="10"/>
  </w:num>
  <w:num w:numId="27" w16cid:durableId="107050483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saveSubsetFonts/>
  <w:bordersDoNotSurroundHeader/>
  <w:bordersDoNotSurroundFooter/>
  <w:proofState w:spelling="clean" w:grammar="clean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09"/>
  <w:hyphenationZone w:val="425"/>
  <w:drawingGridHorizontalSpacing w:val="181"/>
  <w:drawingGridVerticalSpacing w:val="181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29BA"/>
    <w:rsid w:val="00001680"/>
    <w:rsid w:val="0000228A"/>
    <w:rsid w:val="00002DE2"/>
    <w:rsid w:val="0000326D"/>
    <w:rsid w:val="000058DD"/>
    <w:rsid w:val="00006863"/>
    <w:rsid w:val="00006C9D"/>
    <w:rsid w:val="00007292"/>
    <w:rsid w:val="000078A1"/>
    <w:rsid w:val="00007F4F"/>
    <w:rsid w:val="00010CD6"/>
    <w:rsid w:val="000117B5"/>
    <w:rsid w:val="000119C5"/>
    <w:rsid w:val="00011CB1"/>
    <w:rsid w:val="00011EE0"/>
    <w:rsid w:val="000120A5"/>
    <w:rsid w:val="000127B0"/>
    <w:rsid w:val="00012F6B"/>
    <w:rsid w:val="00013713"/>
    <w:rsid w:val="00013795"/>
    <w:rsid w:val="000139A5"/>
    <w:rsid w:val="00013D22"/>
    <w:rsid w:val="00013F5E"/>
    <w:rsid w:val="0001416B"/>
    <w:rsid w:val="000143D0"/>
    <w:rsid w:val="00014C97"/>
    <w:rsid w:val="00017088"/>
    <w:rsid w:val="00017319"/>
    <w:rsid w:val="00017BF4"/>
    <w:rsid w:val="00020451"/>
    <w:rsid w:val="00020609"/>
    <w:rsid w:val="00020AD7"/>
    <w:rsid w:val="000215CE"/>
    <w:rsid w:val="00021D07"/>
    <w:rsid w:val="00022131"/>
    <w:rsid w:val="0002291E"/>
    <w:rsid w:val="00022EA0"/>
    <w:rsid w:val="00023FEC"/>
    <w:rsid w:val="00025082"/>
    <w:rsid w:val="000251B5"/>
    <w:rsid w:val="0002589B"/>
    <w:rsid w:val="00026575"/>
    <w:rsid w:val="000265A0"/>
    <w:rsid w:val="00027A01"/>
    <w:rsid w:val="00027B07"/>
    <w:rsid w:val="00027F83"/>
    <w:rsid w:val="00027FD2"/>
    <w:rsid w:val="000305C4"/>
    <w:rsid w:val="00030FED"/>
    <w:rsid w:val="0003116F"/>
    <w:rsid w:val="0003241D"/>
    <w:rsid w:val="00033238"/>
    <w:rsid w:val="00033249"/>
    <w:rsid w:val="000335C3"/>
    <w:rsid w:val="0003486B"/>
    <w:rsid w:val="00034A27"/>
    <w:rsid w:val="00034C96"/>
    <w:rsid w:val="00036B3C"/>
    <w:rsid w:val="00036BA1"/>
    <w:rsid w:val="00036FF0"/>
    <w:rsid w:val="000415CA"/>
    <w:rsid w:val="00042B91"/>
    <w:rsid w:val="00043531"/>
    <w:rsid w:val="00045963"/>
    <w:rsid w:val="000459D2"/>
    <w:rsid w:val="00045F6D"/>
    <w:rsid w:val="00047637"/>
    <w:rsid w:val="0005066C"/>
    <w:rsid w:val="000509C2"/>
    <w:rsid w:val="000524F4"/>
    <w:rsid w:val="000526EC"/>
    <w:rsid w:val="0005309C"/>
    <w:rsid w:val="00053C3F"/>
    <w:rsid w:val="000548AF"/>
    <w:rsid w:val="00055040"/>
    <w:rsid w:val="00055225"/>
    <w:rsid w:val="00055CB6"/>
    <w:rsid w:val="000565D4"/>
    <w:rsid w:val="00057B74"/>
    <w:rsid w:val="00060290"/>
    <w:rsid w:val="0006044D"/>
    <w:rsid w:val="000610B6"/>
    <w:rsid w:val="00061506"/>
    <w:rsid w:val="00062055"/>
    <w:rsid w:val="0006240B"/>
    <w:rsid w:val="0006290D"/>
    <w:rsid w:val="0006332D"/>
    <w:rsid w:val="0006525E"/>
    <w:rsid w:val="000659EB"/>
    <w:rsid w:val="00066162"/>
    <w:rsid w:val="00070133"/>
    <w:rsid w:val="000712F2"/>
    <w:rsid w:val="00071570"/>
    <w:rsid w:val="000718EF"/>
    <w:rsid w:val="00072207"/>
    <w:rsid w:val="000725CA"/>
    <w:rsid w:val="00073726"/>
    <w:rsid w:val="00073948"/>
    <w:rsid w:val="00073B8E"/>
    <w:rsid w:val="00073BFC"/>
    <w:rsid w:val="00076BE2"/>
    <w:rsid w:val="000774AD"/>
    <w:rsid w:val="00077589"/>
    <w:rsid w:val="00077ED3"/>
    <w:rsid w:val="00080351"/>
    <w:rsid w:val="000812F9"/>
    <w:rsid w:val="000817CD"/>
    <w:rsid w:val="00083086"/>
    <w:rsid w:val="00083A8F"/>
    <w:rsid w:val="00084F31"/>
    <w:rsid w:val="00085200"/>
    <w:rsid w:val="00085454"/>
    <w:rsid w:val="000860B9"/>
    <w:rsid w:val="00086557"/>
    <w:rsid w:val="0008669A"/>
    <w:rsid w:val="000874B8"/>
    <w:rsid w:val="000879AA"/>
    <w:rsid w:val="00087FEB"/>
    <w:rsid w:val="00087FEE"/>
    <w:rsid w:val="0009053F"/>
    <w:rsid w:val="0009267E"/>
    <w:rsid w:val="000937FE"/>
    <w:rsid w:val="00093EEC"/>
    <w:rsid w:val="00094183"/>
    <w:rsid w:val="000952F9"/>
    <w:rsid w:val="000955AA"/>
    <w:rsid w:val="000955C2"/>
    <w:rsid w:val="00095974"/>
    <w:rsid w:val="000A069C"/>
    <w:rsid w:val="000A1A0E"/>
    <w:rsid w:val="000A1BAB"/>
    <w:rsid w:val="000A2D32"/>
    <w:rsid w:val="000A2E04"/>
    <w:rsid w:val="000A37EB"/>
    <w:rsid w:val="000A3944"/>
    <w:rsid w:val="000A400F"/>
    <w:rsid w:val="000A4410"/>
    <w:rsid w:val="000A5371"/>
    <w:rsid w:val="000A5723"/>
    <w:rsid w:val="000A6B09"/>
    <w:rsid w:val="000A6B54"/>
    <w:rsid w:val="000A7035"/>
    <w:rsid w:val="000A70A6"/>
    <w:rsid w:val="000A75C9"/>
    <w:rsid w:val="000A76EA"/>
    <w:rsid w:val="000B0E5E"/>
    <w:rsid w:val="000B181E"/>
    <w:rsid w:val="000B2472"/>
    <w:rsid w:val="000B3A96"/>
    <w:rsid w:val="000B4BFB"/>
    <w:rsid w:val="000B51F8"/>
    <w:rsid w:val="000B5E67"/>
    <w:rsid w:val="000B6E52"/>
    <w:rsid w:val="000B779F"/>
    <w:rsid w:val="000B7864"/>
    <w:rsid w:val="000C031A"/>
    <w:rsid w:val="000C03FA"/>
    <w:rsid w:val="000C195E"/>
    <w:rsid w:val="000C1C0F"/>
    <w:rsid w:val="000C28DE"/>
    <w:rsid w:val="000C3A23"/>
    <w:rsid w:val="000C4074"/>
    <w:rsid w:val="000C409A"/>
    <w:rsid w:val="000C411D"/>
    <w:rsid w:val="000C4541"/>
    <w:rsid w:val="000C71FA"/>
    <w:rsid w:val="000D0ABD"/>
    <w:rsid w:val="000D16F2"/>
    <w:rsid w:val="000D2120"/>
    <w:rsid w:val="000D3691"/>
    <w:rsid w:val="000D3C5C"/>
    <w:rsid w:val="000D3C7E"/>
    <w:rsid w:val="000D4D85"/>
    <w:rsid w:val="000D6A32"/>
    <w:rsid w:val="000E1143"/>
    <w:rsid w:val="000E158D"/>
    <w:rsid w:val="000E1832"/>
    <w:rsid w:val="000E20E4"/>
    <w:rsid w:val="000E2B75"/>
    <w:rsid w:val="000E2F73"/>
    <w:rsid w:val="000E33CD"/>
    <w:rsid w:val="000E566A"/>
    <w:rsid w:val="000E5A41"/>
    <w:rsid w:val="000E67AD"/>
    <w:rsid w:val="000E7141"/>
    <w:rsid w:val="000E791E"/>
    <w:rsid w:val="000F0D12"/>
    <w:rsid w:val="000F140D"/>
    <w:rsid w:val="000F4157"/>
    <w:rsid w:val="000F446A"/>
    <w:rsid w:val="000F44D2"/>
    <w:rsid w:val="000F44F3"/>
    <w:rsid w:val="000F4F66"/>
    <w:rsid w:val="000F545F"/>
    <w:rsid w:val="000F5912"/>
    <w:rsid w:val="000F5AEA"/>
    <w:rsid w:val="000F6FEB"/>
    <w:rsid w:val="000F7C55"/>
    <w:rsid w:val="00100317"/>
    <w:rsid w:val="00101382"/>
    <w:rsid w:val="00102B67"/>
    <w:rsid w:val="00102E9C"/>
    <w:rsid w:val="001036CA"/>
    <w:rsid w:val="001039B6"/>
    <w:rsid w:val="00103E27"/>
    <w:rsid w:val="00104881"/>
    <w:rsid w:val="00104A68"/>
    <w:rsid w:val="00104CB7"/>
    <w:rsid w:val="00104F77"/>
    <w:rsid w:val="001060F8"/>
    <w:rsid w:val="00106137"/>
    <w:rsid w:val="00107036"/>
    <w:rsid w:val="001070E9"/>
    <w:rsid w:val="0010765C"/>
    <w:rsid w:val="00107AC4"/>
    <w:rsid w:val="001115AA"/>
    <w:rsid w:val="001118C6"/>
    <w:rsid w:val="00112112"/>
    <w:rsid w:val="00112322"/>
    <w:rsid w:val="001139F4"/>
    <w:rsid w:val="001140C9"/>
    <w:rsid w:val="001142F1"/>
    <w:rsid w:val="00114564"/>
    <w:rsid w:val="0011496D"/>
    <w:rsid w:val="00114D80"/>
    <w:rsid w:val="001168A1"/>
    <w:rsid w:val="001179E3"/>
    <w:rsid w:val="00120299"/>
    <w:rsid w:val="00120E51"/>
    <w:rsid w:val="00120EBC"/>
    <w:rsid w:val="00121695"/>
    <w:rsid w:val="0012198E"/>
    <w:rsid w:val="001219B8"/>
    <w:rsid w:val="00121AB1"/>
    <w:rsid w:val="00121AE1"/>
    <w:rsid w:val="00122679"/>
    <w:rsid w:val="0012377C"/>
    <w:rsid w:val="00123AB3"/>
    <w:rsid w:val="001243A1"/>
    <w:rsid w:val="001248DE"/>
    <w:rsid w:val="00124BB8"/>
    <w:rsid w:val="00125792"/>
    <w:rsid w:val="00130278"/>
    <w:rsid w:val="00131FA6"/>
    <w:rsid w:val="00133826"/>
    <w:rsid w:val="00133A19"/>
    <w:rsid w:val="00133FE4"/>
    <w:rsid w:val="00134D07"/>
    <w:rsid w:val="00134F53"/>
    <w:rsid w:val="00135161"/>
    <w:rsid w:val="00135628"/>
    <w:rsid w:val="001357D4"/>
    <w:rsid w:val="00140919"/>
    <w:rsid w:val="00140A89"/>
    <w:rsid w:val="00142AC5"/>
    <w:rsid w:val="00142E46"/>
    <w:rsid w:val="001445D3"/>
    <w:rsid w:val="00145745"/>
    <w:rsid w:val="00145E1B"/>
    <w:rsid w:val="00146248"/>
    <w:rsid w:val="001465DB"/>
    <w:rsid w:val="00150893"/>
    <w:rsid w:val="00150C62"/>
    <w:rsid w:val="0015143E"/>
    <w:rsid w:val="00151B59"/>
    <w:rsid w:val="00151F53"/>
    <w:rsid w:val="00152015"/>
    <w:rsid w:val="0015209B"/>
    <w:rsid w:val="00152152"/>
    <w:rsid w:val="001526A4"/>
    <w:rsid w:val="0015384F"/>
    <w:rsid w:val="00153872"/>
    <w:rsid w:val="00153E2C"/>
    <w:rsid w:val="00154630"/>
    <w:rsid w:val="001547A3"/>
    <w:rsid w:val="00154CCF"/>
    <w:rsid w:val="00154CDF"/>
    <w:rsid w:val="00156227"/>
    <w:rsid w:val="00156506"/>
    <w:rsid w:val="00156B4B"/>
    <w:rsid w:val="0015747F"/>
    <w:rsid w:val="00157B5F"/>
    <w:rsid w:val="00157CF8"/>
    <w:rsid w:val="00160399"/>
    <w:rsid w:val="0016072A"/>
    <w:rsid w:val="00160BE8"/>
    <w:rsid w:val="00160BEA"/>
    <w:rsid w:val="00161F36"/>
    <w:rsid w:val="001625FD"/>
    <w:rsid w:val="00162D12"/>
    <w:rsid w:val="00165CB3"/>
    <w:rsid w:val="001666BF"/>
    <w:rsid w:val="001674B5"/>
    <w:rsid w:val="00172314"/>
    <w:rsid w:val="001725AD"/>
    <w:rsid w:val="00173B30"/>
    <w:rsid w:val="00173F97"/>
    <w:rsid w:val="00174218"/>
    <w:rsid w:val="00174ABB"/>
    <w:rsid w:val="001757A3"/>
    <w:rsid w:val="00175AD2"/>
    <w:rsid w:val="0017642C"/>
    <w:rsid w:val="00176611"/>
    <w:rsid w:val="0017796C"/>
    <w:rsid w:val="00177EE1"/>
    <w:rsid w:val="001800BF"/>
    <w:rsid w:val="0018200F"/>
    <w:rsid w:val="00182BA6"/>
    <w:rsid w:val="00182CF1"/>
    <w:rsid w:val="00183247"/>
    <w:rsid w:val="00183375"/>
    <w:rsid w:val="001833FA"/>
    <w:rsid w:val="001834FC"/>
    <w:rsid w:val="00183C3B"/>
    <w:rsid w:val="001848E7"/>
    <w:rsid w:val="001876B5"/>
    <w:rsid w:val="00190871"/>
    <w:rsid w:val="00190CE3"/>
    <w:rsid w:val="001924F9"/>
    <w:rsid w:val="001927E6"/>
    <w:rsid w:val="00193D96"/>
    <w:rsid w:val="0019465E"/>
    <w:rsid w:val="00194D46"/>
    <w:rsid w:val="001957AE"/>
    <w:rsid w:val="00195FD6"/>
    <w:rsid w:val="0019765A"/>
    <w:rsid w:val="001A0340"/>
    <w:rsid w:val="001A1BFE"/>
    <w:rsid w:val="001A22B5"/>
    <w:rsid w:val="001A3627"/>
    <w:rsid w:val="001A3B1A"/>
    <w:rsid w:val="001A3C66"/>
    <w:rsid w:val="001A3D14"/>
    <w:rsid w:val="001A3D61"/>
    <w:rsid w:val="001A3E32"/>
    <w:rsid w:val="001A4820"/>
    <w:rsid w:val="001A4B17"/>
    <w:rsid w:val="001A4D3D"/>
    <w:rsid w:val="001A5B0C"/>
    <w:rsid w:val="001A5EF7"/>
    <w:rsid w:val="001A5F8A"/>
    <w:rsid w:val="001A695F"/>
    <w:rsid w:val="001A6B1C"/>
    <w:rsid w:val="001A6BD6"/>
    <w:rsid w:val="001A7973"/>
    <w:rsid w:val="001B0CE7"/>
    <w:rsid w:val="001B1062"/>
    <w:rsid w:val="001B275B"/>
    <w:rsid w:val="001B282E"/>
    <w:rsid w:val="001B2BCB"/>
    <w:rsid w:val="001B2F83"/>
    <w:rsid w:val="001B4F5B"/>
    <w:rsid w:val="001B59B9"/>
    <w:rsid w:val="001B5C21"/>
    <w:rsid w:val="001B5D8C"/>
    <w:rsid w:val="001B7594"/>
    <w:rsid w:val="001B794E"/>
    <w:rsid w:val="001C0500"/>
    <w:rsid w:val="001C0F18"/>
    <w:rsid w:val="001C2514"/>
    <w:rsid w:val="001C2693"/>
    <w:rsid w:val="001C2ED3"/>
    <w:rsid w:val="001C2FF6"/>
    <w:rsid w:val="001C3433"/>
    <w:rsid w:val="001C399D"/>
    <w:rsid w:val="001C3EFC"/>
    <w:rsid w:val="001C402D"/>
    <w:rsid w:val="001C43CE"/>
    <w:rsid w:val="001C4496"/>
    <w:rsid w:val="001C4CA0"/>
    <w:rsid w:val="001C57F9"/>
    <w:rsid w:val="001C659B"/>
    <w:rsid w:val="001C68F3"/>
    <w:rsid w:val="001C6B23"/>
    <w:rsid w:val="001C7313"/>
    <w:rsid w:val="001C73F4"/>
    <w:rsid w:val="001C7754"/>
    <w:rsid w:val="001C7D67"/>
    <w:rsid w:val="001D1572"/>
    <w:rsid w:val="001D17AB"/>
    <w:rsid w:val="001D21BF"/>
    <w:rsid w:val="001D2835"/>
    <w:rsid w:val="001D2E64"/>
    <w:rsid w:val="001D317D"/>
    <w:rsid w:val="001D322F"/>
    <w:rsid w:val="001D406B"/>
    <w:rsid w:val="001D42D7"/>
    <w:rsid w:val="001D4C90"/>
    <w:rsid w:val="001D52ED"/>
    <w:rsid w:val="001D5BED"/>
    <w:rsid w:val="001D6F3C"/>
    <w:rsid w:val="001D77D0"/>
    <w:rsid w:val="001D7D58"/>
    <w:rsid w:val="001E0092"/>
    <w:rsid w:val="001E0F89"/>
    <w:rsid w:val="001E0FBF"/>
    <w:rsid w:val="001E1012"/>
    <w:rsid w:val="001E1576"/>
    <w:rsid w:val="001E21E9"/>
    <w:rsid w:val="001E262C"/>
    <w:rsid w:val="001E2C72"/>
    <w:rsid w:val="001E497A"/>
    <w:rsid w:val="001E4DD7"/>
    <w:rsid w:val="001E5583"/>
    <w:rsid w:val="001E5665"/>
    <w:rsid w:val="001E595C"/>
    <w:rsid w:val="001E60FD"/>
    <w:rsid w:val="001E6175"/>
    <w:rsid w:val="001E6981"/>
    <w:rsid w:val="001E6F9D"/>
    <w:rsid w:val="001E7512"/>
    <w:rsid w:val="001E7669"/>
    <w:rsid w:val="001E7F97"/>
    <w:rsid w:val="001F018C"/>
    <w:rsid w:val="001F01C1"/>
    <w:rsid w:val="001F0BF3"/>
    <w:rsid w:val="001F1143"/>
    <w:rsid w:val="001F1293"/>
    <w:rsid w:val="001F1403"/>
    <w:rsid w:val="001F1CA8"/>
    <w:rsid w:val="001F1CCA"/>
    <w:rsid w:val="001F1F0F"/>
    <w:rsid w:val="001F2D73"/>
    <w:rsid w:val="001F3B1A"/>
    <w:rsid w:val="001F579E"/>
    <w:rsid w:val="001F6A66"/>
    <w:rsid w:val="0020160C"/>
    <w:rsid w:val="00201B3B"/>
    <w:rsid w:val="00203771"/>
    <w:rsid w:val="002037F1"/>
    <w:rsid w:val="00203866"/>
    <w:rsid w:val="002047C0"/>
    <w:rsid w:val="00204940"/>
    <w:rsid w:val="00204DF0"/>
    <w:rsid w:val="0020572F"/>
    <w:rsid w:val="00205E88"/>
    <w:rsid w:val="00206CA8"/>
    <w:rsid w:val="002076EB"/>
    <w:rsid w:val="00207969"/>
    <w:rsid w:val="00210152"/>
    <w:rsid w:val="00210A57"/>
    <w:rsid w:val="00210C60"/>
    <w:rsid w:val="0021137A"/>
    <w:rsid w:val="00211875"/>
    <w:rsid w:val="002121C8"/>
    <w:rsid w:val="00212806"/>
    <w:rsid w:val="00212A4F"/>
    <w:rsid w:val="002139DD"/>
    <w:rsid w:val="0021498A"/>
    <w:rsid w:val="00215061"/>
    <w:rsid w:val="00215310"/>
    <w:rsid w:val="00215403"/>
    <w:rsid w:val="002157D8"/>
    <w:rsid w:val="0021585A"/>
    <w:rsid w:val="0021648D"/>
    <w:rsid w:val="002173C2"/>
    <w:rsid w:val="00217A3C"/>
    <w:rsid w:val="00217BF0"/>
    <w:rsid w:val="00217C78"/>
    <w:rsid w:val="0022171A"/>
    <w:rsid w:val="00222E82"/>
    <w:rsid w:val="00223115"/>
    <w:rsid w:val="002233D1"/>
    <w:rsid w:val="00223DB0"/>
    <w:rsid w:val="00224D96"/>
    <w:rsid w:val="00224F83"/>
    <w:rsid w:val="00226329"/>
    <w:rsid w:val="00226752"/>
    <w:rsid w:val="00230D23"/>
    <w:rsid w:val="00231D0D"/>
    <w:rsid w:val="00232633"/>
    <w:rsid w:val="00232CA7"/>
    <w:rsid w:val="00233A46"/>
    <w:rsid w:val="00233F7F"/>
    <w:rsid w:val="002343B6"/>
    <w:rsid w:val="0023505D"/>
    <w:rsid w:val="00235260"/>
    <w:rsid w:val="00235605"/>
    <w:rsid w:val="00235673"/>
    <w:rsid w:val="0023629C"/>
    <w:rsid w:val="00236617"/>
    <w:rsid w:val="00236B88"/>
    <w:rsid w:val="00236F23"/>
    <w:rsid w:val="00237C64"/>
    <w:rsid w:val="00241AD8"/>
    <w:rsid w:val="002434B3"/>
    <w:rsid w:val="002462D0"/>
    <w:rsid w:val="002462F3"/>
    <w:rsid w:val="002470C9"/>
    <w:rsid w:val="002478D1"/>
    <w:rsid w:val="00247E3D"/>
    <w:rsid w:val="002519C0"/>
    <w:rsid w:val="00251CC6"/>
    <w:rsid w:val="00251F08"/>
    <w:rsid w:val="00251FDE"/>
    <w:rsid w:val="002523CF"/>
    <w:rsid w:val="002525BC"/>
    <w:rsid w:val="0025318C"/>
    <w:rsid w:val="00253520"/>
    <w:rsid w:val="0025400B"/>
    <w:rsid w:val="0025645E"/>
    <w:rsid w:val="00256E73"/>
    <w:rsid w:val="00256ED6"/>
    <w:rsid w:val="002579E6"/>
    <w:rsid w:val="002613ED"/>
    <w:rsid w:val="00261542"/>
    <w:rsid w:val="00261B0E"/>
    <w:rsid w:val="00261D07"/>
    <w:rsid w:val="002627B6"/>
    <w:rsid w:val="002629EF"/>
    <w:rsid w:val="00262E87"/>
    <w:rsid w:val="00263CF5"/>
    <w:rsid w:val="00263EC7"/>
    <w:rsid w:val="00264E7D"/>
    <w:rsid w:val="00265B0F"/>
    <w:rsid w:val="00266E9A"/>
    <w:rsid w:val="00267BF2"/>
    <w:rsid w:val="00270395"/>
    <w:rsid w:val="00271CF2"/>
    <w:rsid w:val="0027380C"/>
    <w:rsid w:val="00273A05"/>
    <w:rsid w:val="00274534"/>
    <w:rsid w:val="00275819"/>
    <w:rsid w:val="002758CE"/>
    <w:rsid w:val="00276209"/>
    <w:rsid w:val="002764B7"/>
    <w:rsid w:val="00277ADE"/>
    <w:rsid w:val="00277C2D"/>
    <w:rsid w:val="00280640"/>
    <w:rsid w:val="002810C6"/>
    <w:rsid w:val="002824E6"/>
    <w:rsid w:val="00282CA8"/>
    <w:rsid w:val="002834A1"/>
    <w:rsid w:val="0028385D"/>
    <w:rsid w:val="00283FC3"/>
    <w:rsid w:val="0028409D"/>
    <w:rsid w:val="002841BE"/>
    <w:rsid w:val="00285203"/>
    <w:rsid w:val="00285DB0"/>
    <w:rsid w:val="00285FFF"/>
    <w:rsid w:val="0028613E"/>
    <w:rsid w:val="00286AB6"/>
    <w:rsid w:val="0028758C"/>
    <w:rsid w:val="002879D0"/>
    <w:rsid w:val="0029137D"/>
    <w:rsid w:val="002921D4"/>
    <w:rsid w:val="0029225B"/>
    <w:rsid w:val="002927C8"/>
    <w:rsid w:val="00292AE9"/>
    <w:rsid w:val="002934F7"/>
    <w:rsid w:val="0029361A"/>
    <w:rsid w:val="00293F0D"/>
    <w:rsid w:val="00294F8B"/>
    <w:rsid w:val="00295141"/>
    <w:rsid w:val="00295485"/>
    <w:rsid w:val="0029601C"/>
    <w:rsid w:val="00296494"/>
    <w:rsid w:val="002964DA"/>
    <w:rsid w:val="0029679E"/>
    <w:rsid w:val="002972AB"/>
    <w:rsid w:val="00297D47"/>
    <w:rsid w:val="00297F40"/>
    <w:rsid w:val="00297F66"/>
    <w:rsid w:val="002A1B61"/>
    <w:rsid w:val="002A1E35"/>
    <w:rsid w:val="002A1E6F"/>
    <w:rsid w:val="002A2080"/>
    <w:rsid w:val="002A2173"/>
    <w:rsid w:val="002A36CA"/>
    <w:rsid w:val="002A3A37"/>
    <w:rsid w:val="002A3BA7"/>
    <w:rsid w:val="002A52AA"/>
    <w:rsid w:val="002A5AC0"/>
    <w:rsid w:val="002A6827"/>
    <w:rsid w:val="002A70CF"/>
    <w:rsid w:val="002A74FA"/>
    <w:rsid w:val="002A7A5B"/>
    <w:rsid w:val="002A7C7C"/>
    <w:rsid w:val="002B0A5C"/>
    <w:rsid w:val="002B1762"/>
    <w:rsid w:val="002B31F6"/>
    <w:rsid w:val="002B349A"/>
    <w:rsid w:val="002B3CE4"/>
    <w:rsid w:val="002B4C24"/>
    <w:rsid w:val="002B5F5D"/>
    <w:rsid w:val="002B736E"/>
    <w:rsid w:val="002B7385"/>
    <w:rsid w:val="002B7EE0"/>
    <w:rsid w:val="002C0096"/>
    <w:rsid w:val="002C0486"/>
    <w:rsid w:val="002C08E3"/>
    <w:rsid w:val="002C13AD"/>
    <w:rsid w:val="002C1CC2"/>
    <w:rsid w:val="002C1F0E"/>
    <w:rsid w:val="002C2959"/>
    <w:rsid w:val="002C37A3"/>
    <w:rsid w:val="002C3CF8"/>
    <w:rsid w:val="002C44E5"/>
    <w:rsid w:val="002C5186"/>
    <w:rsid w:val="002C5463"/>
    <w:rsid w:val="002C54AF"/>
    <w:rsid w:val="002C5688"/>
    <w:rsid w:val="002C6083"/>
    <w:rsid w:val="002D0308"/>
    <w:rsid w:val="002D0D03"/>
    <w:rsid w:val="002D110F"/>
    <w:rsid w:val="002D1DD2"/>
    <w:rsid w:val="002D2439"/>
    <w:rsid w:val="002D2E47"/>
    <w:rsid w:val="002D3F68"/>
    <w:rsid w:val="002D4384"/>
    <w:rsid w:val="002D4792"/>
    <w:rsid w:val="002D4839"/>
    <w:rsid w:val="002D4CF9"/>
    <w:rsid w:val="002D5186"/>
    <w:rsid w:val="002D5785"/>
    <w:rsid w:val="002D729D"/>
    <w:rsid w:val="002D73CE"/>
    <w:rsid w:val="002D7C31"/>
    <w:rsid w:val="002E2D90"/>
    <w:rsid w:val="002E36BC"/>
    <w:rsid w:val="002E43D7"/>
    <w:rsid w:val="002E7D18"/>
    <w:rsid w:val="002E7E55"/>
    <w:rsid w:val="002E7F0A"/>
    <w:rsid w:val="002F0248"/>
    <w:rsid w:val="002F231F"/>
    <w:rsid w:val="002F2392"/>
    <w:rsid w:val="002F2800"/>
    <w:rsid w:val="002F2803"/>
    <w:rsid w:val="002F3171"/>
    <w:rsid w:val="002F3602"/>
    <w:rsid w:val="002F4C11"/>
    <w:rsid w:val="002F54E2"/>
    <w:rsid w:val="002F70B6"/>
    <w:rsid w:val="002F7809"/>
    <w:rsid w:val="00300B1F"/>
    <w:rsid w:val="00300F36"/>
    <w:rsid w:val="0030105A"/>
    <w:rsid w:val="00301432"/>
    <w:rsid w:val="003019FE"/>
    <w:rsid w:val="00303507"/>
    <w:rsid w:val="003042C5"/>
    <w:rsid w:val="00304EE7"/>
    <w:rsid w:val="00305BDD"/>
    <w:rsid w:val="0030679F"/>
    <w:rsid w:val="00307402"/>
    <w:rsid w:val="00310354"/>
    <w:rsid w:val="003113DE"/>
    <w:rsid w:val="003113E4"/>
    <w:rsid w:val="00311DC0"/>
    <w:rsid w:val="00311EC8"/>
    <w:rsid w:val="0031267E"/>
    <w:rsid w:val="003135B8"/>
    <w:rsid w:val="00313794"/>
    <w:rsid w:val="003138E9"/>
    <w:rsid w:val="00314D7D"/>
    <w:rsid w:val="003154E7"/>
    <w:rsid w:val="00315BEE"/>
    <w:rsid w:val="00316301"/>
    <w:rsid w:val="00317CDC"/>
    <w:rsid w:val="0032472D"/>
    <w:rsid w:val="00324C20"/>
    <w:rsid w:val="0032527F"/>
    <w:rsid w:val="0032781E"/>
    <w:rsid w:val="00327A24"/>
    <w:rsid w:val="00327B08"/>
    <w:rsid w:val="00330E46"/>
    <w:rsid w:val="00332DC1"/>
    <w:rsid w:val="003337EE"/>
    <w:rsid w:val="00333E2F"/>
    <w:rsid w:val="0033404C"/>
    <w:rsid w:val="00334483"/>
    <w:rsid w:val="00334CBF"/>
    <w:rsid w:val="0033563D"/>
    <w:rsid w:val="003357A7"/>
    <w:rsid w:val="003360E8"/>
    <w:rsid w:val="00336A0D"/>
    <w:rsid w:val="00337E73"/>
    <w:rsid w:val="003404C5"/>
    <w:rsid w:val="0034196F"/>
    <w:rsid w:val="00341C5B"/>
    <w:rsid w:val="00341FBD"/>
    <w:rsid w:val="003428F5"/>
    <w:rsid w:val="003429AD"/>
    <w:rsid w:val="00342CCE"/>
    <w:rsid w:val="00343F43"/>
    <w:rsid w:val="003443E6"/>
    <w:rsid w:val="00344CC6"/>
    <w:rsid w:val="00344F96"/>
    <w:rsid w:val="003454F1"/>
    <w:rsid w:val="00345783"/>
    <w:rsid w:val="0034713F"/>
    <w:rsid w:val="003471EA"/>
    <w:rsid w:val="00347636"/>
    <w:rsid w:val="00347876"/>
    <w:rsid w:val="0035028A"/>
    <w:rsid w:val="003503BB"/>
    <w:rsid w:val="00350C46"/>
    <w:rsid w:val="00350CAF"/>
    <w:rsid w:val="00350D6D"/>
    <w:rsid w:val="00352F8F"/>
    <w:rsid w:val="003533E6"/>
    <w:rsid w:val="00353473"/>
    <w:rsid w:val="003535A3"/>
    <w:rsid w:val="00354A22"/>
    <w:rsid w:val="00355719"/>
    <w:rsid w:val="003557F0"/>
    <w:rsid w:val="00355922"/>
    <w:rsid w:val="00355A82"/>
    <w:rsid w:val="00355AD5"/>
    <w:rsid w:val="00355B3D"/>
    <w:rsid w:val="00356152"/>
    <w:rsid w:val="003561DE"/>
    <w:rsid w:val="00356D2E"/>
    <w:rsid w:val="0035708A"/>
    <w:rsid w:val="00357642"/>
    <w:rsid w:val="00357780"/>
    <w:rsid w:val="003604D5"/>
    <w:rsid w:val="00360B03"/>
    <w:rsid w:val="00360B13"/>
    <w:rsid w:val="003616EC"/>
    <w:rsid w:val="003641D3"/>
    <w:rsid w:val="00364E8A"/>
    <w:rsid w:val="0036561D"/>
    <w:rsid w:val="00365D98"/>
    <w:rsid w:val="003664D7"/>
    <w:rsid w:val="00366C84"/>
    <w:rsid w:val="00366D31"/>
    <w:rsid w:val="0036704D"/>
    <w:rsid w:val="00367177"/>
    <w:rsid w:val="0036735F"/>
    <w:rsid w:val="00367665"/>
    <w:rsid w:val="00367F6C"/>
    <w:rsid w:val="003709BE"/>
    <w:rsid w:val="00370A12"/>
    <w:rsid w:val="00371221"/>
    <w:rsid w:val="00371298"/>
    <w:rsid w:val="00371DC1"/>
    <w:rsid w:val="003728DB"/>
    <w:rsid w:val="003743FF"/>
    <w:rsid w:val="00374505"/>
    <w:rsid w:val="0037487C"/>
    <w:rsid w:val="00375768"/>
    <w:rsid w:val="003764A0"/>
    <w:rsid w:val="0037670F"/>
    <w:rsid w:val="00377BCC"/>
    <w:rsid w:val="003805BC"/>
    <w:rsid w:val="00380EF0"/>
    <w:rsid w:val="0038102B"/>
    <w:rsid w:val="00382A8F"/>
    <w:rsid w:val="00384E8C"/>
    <w:rsid w:val="003851A2"/>
    <w:rsid w:val="00385B6E"/>
    <w:rsid w:val="00385D36"/>
    <w:rsid w:val="003865B7"/>
    <w:rsid w:val="00387DFE"/>
    <w:rsid w:val="0039084D"/>
    <w:rsid w:val="0039183D"/>
    <w:rsid w:val="00391ACB"/>
    <w:rsid w:val="00392662"/>
    <w:rsid w:val="00392C40"/>
    <w:rsid w:val="00393F57"/>
    <w:rsid w:val="00394018"/>
    <w:rsid w:val="00394368"/>
    <w:rsid w:val="00394B31"/>
    <w:rsid w:val="003954A2"/>
    <w:rsid w:val="00395D84"/>
    <w:rsid w:val="003960D8"/>
    <w:rsid w:val="00396FC9"/>
    <w:rsid w:val="00397061"/>
    <w:rsid w:val="003971A4"/>
    <w:rsid w:val="003A0159"/>
    <w:rsid w:val="003A0384"/>
    <w:rsid w:val="003A0913"/>
    <w:rsid w:val="003A1567"/>
    <w:rsid w:val="003A1A73"/>
    <w:rsid w:val="003A1D6E"/>
    <w:rsid w:val="003A2EE0"/>
    <w:rsid w:val="003A3396"/>
    <w:rsid w:val="003A373D"/>
    <w:rsid w:val="003A3D17"/>
    <w:rsid w:val="003A3DE3"/>
    <w:rsid w:val="003A4534"/>
    <w:rsid w:val="003A549E"/>
    <w:rsid w:val="003A7244"/>
    <w:rsid w:val="003A72ED"/>
    <w:rsid w:val="003B041C"/>
    <w:rsid w:val="003B28BC"/>
    <w:rsid w:val="003B2F87"/>
    <w:rsid w:val="003B3128"/>
    <w:rsid w:val="003B3BD0"/>
    <w:rsid w:val="003B475A"/>
    <w:rsid w:val="003B68E5"/>
    <w:rsid w:val="003B6D2A"/>
    <w:rsid w:val="003B7691"/>
    <w:rsid w:val="003B76BE"/>
    <w:rsid w:val="003B7956"/>
    <w:rsid w:val="003C0081"/>
    <w:rsid w:val="003C0702"/>
    <w:rsid w:val="003C118F"/>
    <w:rsid w:val="003C53D2"/>
    <w:rsid w:val="003C6026"/>
    <w:rsid w:val="003D075F"/>
    <w:rsid w:val="003D0E7E"/>
    <w:rsid w:val="003D11F3"/>
    <w:rsid w:val="003D28CF"/>
    <w:rsid w:val="003D35BA"/>
    <w:rsid w:val="003D36E1"/>
    <w:rsid w:val="003D48B0"/>
    <w:rsid w:val="003D4E64"/>
    <w:rsid w:val="003D578F"/>
    <w:rsid w:val="003D58D8"/>
    <w:rsid w:val="003D5D73"/>
    <w:rsid w:val="003D7088"/>
    <w:rsid w:val="003D7D7D"/>
    <w:rsid w:val="003E1510"/>
    <w:rsid w:val="003E1DF3"/>
    <w:rsid w:val="003E363D"/>
    <w:rsid w:val="003E4106"/>
    <w:rsid w:val="003E63A4"/>
    <w:rsid w:val="003E6FE6"/>
    <w:rsid w:val="003E709E"/>
    <w:rsid w:val="003F0256"/>
    <w:rsid w:val="003F2758"/>
    <w:rsid w:val="003F28D3"/>
    <w:rsid w:val="003F2D29"/>
    <w:rsid w:val="003F3205"/>
    <w:rsid w:val="003F5147"/>
    <w:rsid w:val="003F6314"/>
    <w:rsid w:val="003F6983"/>
    <w:rsid w:val="00400155"/>
    <w:rsid w:val="00401608"/>
    <w:rsid w:val="004016FC"/>
    <w:rsid w:val="00401F89"/>
    <w:rsid w:val="00402D85"/>
    <w:rsid w:val="00403695"/>
    <w:rsid w:val="00403944"/>
    <w:rsid w:val="00405994"/>
    <w:rsid w:val="0040624A"/>
    <w:rsid w:val="004066A6"/>
    <w:rsid w:val="00406850"/>
    <w:rsid w:val="00406E59"/>
    <w:rsid w:val="00407B31"/>
    <w:rsid w:val="0041200C"/>
    <w:rsid w:val="0041202B"/>
    <w:rsid w:val="00412102"/>
    <w:rsid w:val="00412331"/>
    <w:rsid w:val="004139C9"/>
    <w:rsid w:val="00413D03"/>
    <w:rsid w:val="00413EE2"/>
    <w:rsid w:val="00414789"/>
    <w:rsid w:val="00414A49"/>
    <w:rsid w:val="00415AFD"/>
    <w:rsid w:val="00416E68"/>
    <w:rsid w:val="004174AF"/>
    <w:rsid w:val="00421C40"/>
    <w:rsid w:val="004223D4"/>
    <w:rsid w:val="0042250A"/>
    <w:rsid w:val="00422A6C"/>
    <w:rsid w:val="00422D32"/>
    <w:rsid w:val="00423513"/>
    <w:rsid w:val="00423B72"/>
    <w:rsid w:val="00423C8D"/>
    <w:rsid w:val="004256E4"/>
    <w:rsid w:val="004268EE"/>
    <w:rsid w:val="00426A7E"/>
    <w:rsid w:val="00426F38"/>
    <w:rsid w:val="00426F8C"/>
    <w:rsid w:val="00427BF7"/>
    <w:rsid w:val="00427C9A"/>
    <w:rsid w:val="00430C69"/>
    <w:rsid w:val="00431504"/>
    <w:rsid w:val="004317AE"/>
    <w:rsid w:val="004319EF"/>
    <w:rsid w:val="00431C80"/>
    <w:rsid w:val="00432068"/>
    <w:rsid w:val="004330FA"/>
    <w:rsid w:val="00433792"/>
    <w:rsid w:val="004338BD"/>
    <w:rsid w:val="00433DA3"/>
    <w:rsid w:val="00434319"/>
    <w:rsid w:val="004355E7"/>
    <w:rsid w:val="00435FD8"/>
    <w:rsid w:val="00436A3E"/>
    <w:rsid w:val="00437473"/>
    <w:rsid w:val="004403D0"/>
    <w:rsid w:val="004404E2"/>
    <w:rsid w:val="0044106B"/>
    <w:rsid w:val="004433D5"/>
    <w:rsid w:val="004434E3"/>
    <w:rsid w:val="00443A9C"/>
    <w:rsid w:val="00443E4E"/>
    <w:rsid w:val="0044431A"/>
    <w:rsid w:val="0044466C"/>
    <w:rsid w:val="004448BD"/>
    <w:rsid w:val="0044536E"/>
    <w:rsid w:val="00446387"/>
    <w:rsid w:val="00446AA9"/>
    <w:rsid w:val="00447BD1"/>
    <w:rsid w:val="004501D8"/>
    <w:rsid w:val="00450B5C"/>
    <w:rsid w:val="0045198E"/>
    <w:rsid w:val="004527D4"/>
    <w:rsid w:val="00454E67"/>
    <w:rsid w:val="00455CCE"/>
    <w:rsid w:val="00455F88"/>
    <w:rsid w:val="00457178"/>
    <w:rsid w:val="004608E8"/>
    <w:rsid w:val="004617C4"/>
    <w:rsid w:val="00461928"/>
    <w:rsid w:val="00462F89"/>
    <w:rsid w:val="00464D59"/>
    <w:rsid w:val="00464F38"/>
    <w:rsid w:val="0046522E"/>
    <w:rsid w:val="00465442"/>
    <w:rsid w:val="00465BAC"/>
    <w:rsid w:val="00466558"/>
    <w:rsid w:val="0046661D"/>
    <w:rsid w:val="00466D86"/>
    <w:rsid w:val="0046720B"/>
    <w:rsid w:val="00467EF8"/>
    <w:rsid w:val="0047033D"/>
    <w:rsid w:val="00470D61"/>
    <w:rsid w:val="00470FE3"/>
    <w:rsid w:val="00471BA1"/>
    <w:rsid w:val="00472048"/>
    <w:rsid w:val="0047227D"/>
    <w:rsid w:val="00472807"/>
    <w:rsid w:val="00473D3B"/>
    <w:rsid w:val="00474CB9"/>
    <w:rsid w:val="004751C3"/>
    <w:rsid w:val="00475851"/>
    <w:rsid w:val="00477DBA"/>
    <w:rsid w:val="00480F8F"/>
    <w:rsid w:val="004810B7"/>
    <w:rsid w:val="004814AE"/>
    <w:rsid w:val="00481B14"/>
    <w:rsid w:val="00482303"/>
    <w:rsid w:val="00482F8C"/>
    <w:rsid w:val="004837E0"/>
    <w:rsid w:val="0048495B"/>
    <w:rsid w:val="0048566F"/>
    <w:rsid w:val="004868EC"/>
    <w:rsid w:val="00486C95"/>
    <w:rsid w:val="00486CD0"/>
    <w:rsid w:val="00487024"/>
    <w:rsid w:val="00487727"/>
    <w:rsid w:val="004912A1"/>
    <w:rsid w:val="004914B3"/>
    <w:rsid w:val="00492436"/>
    <w:rsid w:val="0049402B"/>
    <w:rsid w:val="00494444"/>
    <w:rsid w:val="00494768"/>
    <w:rsid w:val="00496778"/>
    <w:rsid w:val="00496DD8"/>
    <w:rsid w:val="00497239"/>
    <w:rsid w:val="00497AEF"/>
    <w:rsid w:val="004A021F"/>
    <w:rsid w:val="004A1616"/>
    <w:rsid w:val="004A2337"/>
    <w:rsid w:val="004A23A7"/>
    <w:rsid w:val="004A2970"/>
    <w:rsid w:val="004A2C1F"/>
    <w:rsid w:val="004A2D1C"/>
    <w:rsid w:val="004A3929"/>
    <w:rsid w:val="004A392B"/>
    <w:rsid w:val="004A3AF9"/>
    <w:rsid w:val="004A3FE2"/>
    <w:rsid w:val="004A401B"/>
    <w:rsid w:val="004A4428"/>
    <w:rsid w:val="004A51A4"/>
    <w:rsid w:val="004A5ABB"/>
    <w:rsid w:val="004A64A4"/>
    <w:rsid w:val="004A6E5E"/>
    <w:rsid w:val="004A7CCA"/>
    <w:rsid w:val="004B06C3"/>
    <w:rsid w:val="004B116A"/>
    <w:rsid w:val="004B1FC2"/>
    <w:rsid w:val="004B2B41"/>
    <w:rsid w:val="004B348B"/>
    <w:rsid w:val="004B3823"/>
    <w:rsid w:val="004B3E48"/>
    <w:rsid w:val="004B4D12"/>
    <w:rsid w:val="004B5183"/>
    <w:rsid w:val="004B53C9"/>
    <w:rsid w:val="004B613C"/>
    <w:rsid w:val="004B6B3C"/>
    <w:rsid w:val="004B744D"/>
    <w:rsid w:val="004C10F5"/>
    <w:rsid w:val="004C244E"/>
    <w:rsid w:val="004C2AB1"/>
    <w:rsid w:val="004C2DE4"/>
    <w:rsid w:val="004C3139"/>
    <w:rsid w:val="004C3447"/>
    <w:rsid w:val="004C3BBB"/>
    <w:rsid w:val="004C6951"/>
    <w:rsid w:val="004C6D88"/>
    <w:rsid w:val="004C6FA4"/>
    <w:rsid w:val="004C7134"/>
    <w:rsid w:val="004C73F9"/>
    <w:rsid w:val="004C76A0"/>
    <w:rsid w:val="004C7D21"/>
    <w:rsid w:val="004D03BE"/>
    <w:rsid w:val="004D11EC"/>
    <w:rsid w:val="004D12F7"/>
    <w:rsid w:val="004D14AD"/>
    <w:rsid w:val="004D1FA5"/>
    <w:rsid w:val="004D2424"/>
    <w:rsid w:val="004D255E"/>
    <w:rsid w:val="004D2C59"/>
    <w:rsid w:val="004D3092"/>
    <w:rsid w:val="004D36C9"/>
    <w:rsid w:val="004D3A3E"/>
    <w:rsid w:val="004D40AB"/>
    <w:rsid w:val="004D42FF"/>
    <w:rsid w:val="004D4ADA"/>
    <w:rsid w:val="004D5675"/>
    <w:rsid w:val="004D5D41"/>
    <w:rsid w:val="004D6341"/>
    <w:rsid w:val="004D64C6"/>
    <w:rsid w:val="004D66C5"/>
    <w:rsid w:val="004D6D28"/>
    <w:rsid w:val="004E007B"/>
    <w:rsid w:val="004E00FC"/>
    <w:rsid w:val="004E0156"/>
    <w:rsid w:val="004E0914"/>
    <w:rsid w:val="004E0CED"/>
    <w:rsid w:val="004E0DAC"/>
    <w:rsid w:val="004E2E84"/>
    <w:rsid w:val="004E3065"/>
    <w:rsid w:val="004E351F"/>
    <w:rsid w:val="004E3630"/>
    <w:rsid w:val="004E4E69"/>
    <w:rsid w:val="004E50AB"/>
    <w:rsid w:val="004E63A2"/>
    <w:rsid w:val="004E6D88"/>
    <w:rsid w:val="004E6F0B"/>
    <w:rsid w:val="004E75FA"/>
    <w:rsid w:val="004F239B"/>
    <w:rsid w:val="004F25D8"/>
    <w:rsid w:val="004F2636"/>
    <w:rsid w:val="004F2B35"/>
    <w:rsid w:val="004F2E92"/>
    <w:rsid w:val="004F4CD3"/>
    <w:rsid w:val="004F5480"/>
    <w:rsid w:val="004F5B95"/>
    <w:rsid w:val="004F7660"/>
    <w:rsid w:val="00500846"/>
    <w:rsid w:val="00501048"/>
    <w:rsid w:val="00501841"/>
    <w:rsid w:val="0050259E"/>
    <w:rsid w:val="00502689"/>
    <w:rsid w:val="00502690"/>
    <w:rsid w:val="00502EFE"/>
    <w:rsid w:val="005036EB"/>
    <w:rsid w:val="00503887"/>
    <w:rsid w:val="00503AE4"/>
    <w:rsid w:val="00503B6C"/>
    <w:rsid w:val="00503FF9"/>
    <w:rsid w:val="00504110"/>
    <w:rsid w:val="005056BB"/>
    <w:rsid w:val="0050617B"/>
    <w:rsid w:val="00506E9B"/>
    <w:rsid w:val="005074B3"/>
    <w:rsid w:val="00507930"/>
    <w:rsid w:val="00507F98"/>
    <w:rsid w:val="0051005A"/>
    <w:rsid w:val="00510452"/>
    <w:rsid w:val="00510F70"/>
    <w:rsid w:val="00511741"/>
    <w:rsid w:val="00513784"/>
    <w:rsid w:val="00513997"/>
    <w:rsid w:val="00514BA9"/>
    <w:rsid w:val="00514C94"/>
    <w:rsid w:val="00514DC3"/>
    <w:rsid w:val="00514E43"/>
    <w:rsid w:val="00514F60"/>
    <w:rsid w:val="00515F96"/>
    <w:rsid w:val="005168FB"/>
    <w:rsid w:val="00516C18"/>
    <w:rsid w:val="00516C28"/>
    <w:rsid w:val="00516D85"/>
    <w:rsid w:val="0052096E"/>
    <w:rsid w:val="0052174D"/>
    <w:rsid w:val="00522ADA"/>
    <w:rsid w:val="00523537"/>
    <w:rsid w:val="00523679"/>
    <w:rsid w:val="0052389B"/>
    <w:rsid w:val="00523BC6"/>
    <w:rsid w:val="00523DF5"/>
    <w:rsid w:val="0052465F"/>
    <w:rsid w:val="00525220"/>
    <w:rsid w:val="005256E5"/>
    <w:rsid w:val="00525950"/>
    <w:rsid w:val="00525A8A"/>
    <w:rsid w:val="00525BB3"/>
    <w:rsid w:val="00525C28"/>
    <w:rsid w:val="005261F5"/>
    <w:rsid w:val="0052702D"/>
    <w:rsid w:val="0052731A"/>
    <w:rsid w:val="00530D3C"/>
    <w:rsid w:val="00531C4E"/>
    <w:rsid w:val="005323A5"/>
    <w:rsid w:val="005325CF"/>
    <w:rsid w:val="00532E69"/>
    <w:rsid w:val="005330C1"/>
    <w:rsid w:val="00534A09"/>
    <w:rsid w:val="00534A70"/>
    <w:rsid w:val="00534CD1"/>
    <w:rsid w:val="0053537E"/>
    <w:rsid w:val="00535D34"/>
    <w:rsid w:val="0053676E"/>
    <w:rsid w:val="00536D7C"/>
    <w:rsid w:val="00537808"/>
    <w:rsid w:val="00537D9C"/>
    <w:rsid w:val="00537F70"/>
    <w:rsid w:val="005401B7"/>
    <w:rsid w:val="0054107F"/>
    <w:rsid w:val="00541222"/>
    <w:rsid w:val="00543E26"/>
    <w:rsid w:val="0054434C"/>
    <w:rsid w:val="00544796"/>
    <w:rsid w:val="00544834"/>
    <w:rsid w:val="0054484A"/>
    <w:rsid w:val="00544A55"/>
    <w:rsid w:val="00544D8D"/>
    <w:rsid w:val="00545362"/>
    <w:rsid w:val="0054552E"/>
    <w:rsid w:val="00545A13"/>
    <w:rsid w:val="005470BD"/>
    <w:rsid w:val="005502B1"/>
    <w:rsid w:val="00550726"/>
    <w:rsid w:val="0055120D"/>
    <w:rsid w:val="005512DA"/>
    <w:rsid w:val="005513EE"/>
    <w:rsid w:val="0055192D"/>
    <w:rsid w:val="0055278E"/>
    <w:rsid w:val="005527DD"/>
    <w:rsid w:val="00552F1E"/>
    <w:rsid w:val="005531A6"/>
    <w:rsid w:val="00553D3E"/>
    <w:rsid w:val="00554663"/>
    <w:rsid w:val="00554CE7"/>
    <w:rsid w:val="005551E5"/>
    <w:rsid w:val="00555AF7"/>
    <w:rsid w:val="00555F20"/>
    <w:rsid w:val="00556AEE"/>
    <w:rsid w:val="00556EEA"/>
    <w:rsid w:val="00557231"/>
    <w:rsid w:val="0055758D"/>
    <w:rsid w:val="005576D3"/>
    <w:rsid w:val="0056121F"/>
    <w:rsid w:val="005624C1"/>
    <w:rsid w:val="00564D0B"/>
    <w:rsid w:val="0056595D"/>
    <w:rsid w:val="005667A1"/>
    <w:rsid w:val="00566BBE"/>
    <w:rsid w:val="00566BEE"/>
    <w:rsid w:val="005670E5"/>
    <w:rsid w:val="005674AB"/>
    <w:rsid w:val="00567521"/>
    <w:rsid w:val="005678C7"/>
    <w:rsid w:val="00567B37"/>
    <w:rsid w:val="00567FF2"/>
    <w:rsid w:val="00570350"/>
    <w:rsid w:val="00570FDC"/>
    <w:rsid w:val="005711E6"/>
    <w:rsid w:val="00571ECF"/>
    <w:rsid w:val="00571ED1"/>
    <w:rsid w:val="0057256F"/>
    <w:rsid w:val="00573018"/>
    <w:rsid w:val="00573636"/>
    <w:rsid w:val="00573896"/>
    <w:rsid w:val="0057437C"/>
    <w:rsid w:val="00574916"/>
    <w:rsid w:val="00574DCF"/>
    <w:rsid w:val="005756B2"/>
    <w:rsid w:val="005757BE"/>
    <w:rsid w:val="005765A2"/>
    <w:rsid w:val="00580EA8"/>
    <w:rsid w:val="00580EF8"/>
    <w:rsid w:val="00581A69"/>
    <w:rsid w:val="0058217A"/>
    <w:rsid w:val="0058220F"/>
    <w:rsid w:val="005825B6"/>
    <w:rsid w:val="005834FE"/>
    <w:rsid w:val="005846F7"/>
    <w:rsid w:val="00584B45"/>
    <w:rsid w:val="00585056"/>
    <w:rsid w:val="00585697"/>
    <w:rsid w:val="00586617"/>
    <w:rsid w:val="0058774B"/>
    <w:rsid w:val="00587FE7"/>
    <w:rsid w:val="005905D8"/>
    <w:rsid w:val="00591FE6"/>
    <w:rsid w:val="005920EE"/>
    <w:rsid w:val="00592AEB"/>
    <w:rsid w:val="00593A2B"/>
    <w:rsid w:val="00593B40"/>
    <w:rsid w:val="00593E4E"/>
    <w:rsid w:val="0059430D"/>
    <w:rsid w:val="00594337"/>
    <w:rsid w:val="0059457C"/>
    <w:rsid w:val="00594993"/>
    <w:rsid w:val="00594CBD"/>
    <w:rsid w:val="00595AE4"/>
    <w:rsid w:val="00595B07"/>
    <w:rsid w:val="00595BA9"/>
    <w:rsid w:val="00596727"/>
    <w:rsid w:val="00597137"/>
    <w:rsid w:val="00597EF8"/>
    <w:rsid w:val="005A0DAC"/>
    <w:rsid w:val="005A0E59"/>
    <w:rsid w:val="005A1C07"/>
    <w:rsid w:val="005A2D33"/>
    <w:rsid w:val="005A2E25"/>
    <w:rsid w:val="005A3F56"/>
    <w:rsid w:val="005A48D6"/>
    <w:rsid w:val="005A59D9"/>
    <w:rsid w:val="005A6CF3"/>
    <w:rsid w:val="005A6DB2"/>
    <w:rsid w:val="005A70B0"/>
    <w:rsid w:val="005A71CE"/>
    <w:rsid w:val="005A7EB7"/>
    <w:rsid w:val="005B0BF6"/>
    <w:rsid w:val="005B0CC2"/>
    <w:rsid w:val="005B1146"/>
    <w:rsid w:val="005B11A7"/>
    <w:rsid w:val="005B1818"/>
    <w:rsid w:val="005B2A11"/>
    <w:rsid w:val="005B2AFD"/>
    <w:rsid w:val="005B2F19"/>
    <w:rsid w:val="005B35A8"/>
    <w:rsid w:val="005B4219"/>
    <w:rsid w:val="005B4E18"/>
    <w:rsid w:val="005B5379"/>
    <w:rsid w:val="005B5392"/>
    <w:rsid w:val="005B5664"/>
    <w:rsid w:val="005B5876"/>
    <w:rsid w:val="005B587B"/>
    <w:rsid w:val="005B5934"/>
    <w:rsid w:val="005B5DC5"/>
    <w:rsid w:val="005B630B"/>
    <w:rsid w:val="005B6734"/>
    <w:rsid w:val="005B68B0"/>
    <w:rsid w:val="005B7DAD"/>
    <w:rsid w:val="005C1068"/>
    <w:rsid w:val="005C3AD4"/>
    <w:rsid w:val="005C3D23"/>
    <w:rsid w:val="005C4806"/>
    <w:rsid w:val="005C49A5"/>
    <w:rsid w:val="005C4A38"/>
    <w:rsid w:val="005C4E4F"/>
    <w:rsid w:val="005C4F7B"/>
    <w:rsid w:val="005C53CC"/>
    <w:rsid w:val="005C58F1"/>
    <w:rsid w:val="005C5C8E"/>
    <w:rsid w:val="005C7022"/>
    <w:rsid w:val="005C7365"/>
    <w:rsid w:val="005C7F4A"/>
    <w:rsid w:val="005D00F9"/>
    <w:rsid w:val="005D0253"/>
    <w:rsid w:val="005D095F"/>
    <w:rsid w:val="005D1DFB"/>
    <w:rsid w:val="005D2A55"/>
    <w:rsid w:val="005D3CDE"/>
    <w:rsid w:val="005D4082"/>
    <w:rsid w:val="005D4906"/>
    <w:rsid w:val="005D570A"/>
    <w:rsid w:val="005D69E6"/>
    <w:rsid w:val="005E0705"/>
    <w:rsid w:val="005E0C91"/>
    <w:rsid w:val="005E12C0"/>
    <w:rsid w:val="005E1D0E"/>
    <w:rsid w:val="005E30AC"/>
    <w:rsid w:val="005E3CC8"/>
    <w:rsid w:val="005E4EE3"/>
    <w:rsid w:val="005E676B"/>
    <w:rsid w:val="005E6928"/>
    <w:rsid w:val="005E6D25"/>
    <w:rsid w:val="005F0888"/>
    <w:rsid w:val="005F15C4"/>
    <w:rsid w:val="005F25F0"/>
    <w:rsid w:val="005F3118"/>
    <w:rsid w:val="005F37CF"/>
    <w:rsid w:val="005F3C65"/>
    <w:rsid w:val="005F56A8"/>
    <w:rsid w:val="005F7350"/>
    <w:rsid w:val="005F796C"/>
    <w:rsid w:val="00600293"/>
    <w:rsid w:val="00600467"/>
    <w:rsid w:val="00600FB9"/>
    <w:rsid w:val="006012E8"/>
    <w:rsid w:val="00603166"/>
    <w:rsid w:val="0060369B"/>
    <w:rsid w:val="006039DE"/>
    <w:rsid w:val="00603B19"/>
    <w:rsid w:val="00603E4F"/>
    <w:rsid w:val="006045A0"/>
    <w:rsid w:val="0060468B"/>
    <w:rsid w:val="00605D85"/>
    <w:rsid w:val="00605D89"/>
    <w:rsid w:val="00605F80"/>
    <w:rsid w:val="00606B02"/>
    <w:rsid w:val="00606B1E"/>
    <w:rsid w:val="00606D53"/>
    <w:rsid w:val="00606F65"/>
    <w:rsid w:val="006108AB"/>
    <w:rsid w:val="00610B0E"/>
    <w:rsid w:val="0061276D"/>
    <w:rsid w:val="006129A3"/>
    <w:rsid w:val="00612E48"/>
    <w:rsid w:val="006136F4"/>
    <w:rsid w:val="00614177"/>
    <w:rsid w:val="006145BF"/>
    <w:rsid w:val="00614F75"/>
    <w:rsid w:val="00614FEC"/>
    <w:rsid w:val="00615A42"/>
    <w:rsid w:val="006169D4"/>
    <w:rsid w:val="00616FA1"/>
    <w:rsid w:val="006202FA"/>
    <w:rsid w:val="006205F2"/>
    <w:rsid w:val="00620AF1"/>
    <w:rsid w:val="00621C2B"/>
    <w:rsid w:val="00621FB8"/>
    <w:rsid w:val="00622030"/>
    <w:rsid w:val="00622549"/>
    <w:rsid w:val="006234EC"/>
    <w:rsid w:val="006240FC"/>
    <w:rsid w:val="00624A64"/>
    <w:rsid w:val="00624BD9"/>
    <w:rsid w:val="00625241"/>
    <w:rsid w:val="00625674"/>
    <w:rsid w:val="00626217"/>
    <w:rsid w:val="00626E68"/>
    <w:rsid w:val="00630657"/>
    <w:rsid w:val="006319BB"/>
    <w:rsid w:val="00633853"/>
    <w:rsid w:val="006339DE"/>
    <w:rsid w:val="00633C8C"/>
    <w:rsid w:val="00633E17"/>
    <w:rsid w:val="006347F7"/>
    <w:rsid w:val="0063501F"/>
    <w:rsid w:val="006354E2"/>
    <w:rsid w:val="00635519"/>
    <w:rsid w:val="00636871"/>
    <w:rsid w:val="00637196"/>
    <w:rsid w:val="006376BB"/>
    <w:rsid w:val="006404FB"/>
    <w:rsid w:val="006426B7"/>
    <w:rsid w:val="00643D5E"/>
    <w:rsid w:val="00643F45"/>
    <w:rsid w:val="00644723"/>
    <w:rsid w:val="006447B7"/>
    <w:rsid w:val="006455DE"/>
    <w:rsid w:val="006455F7"/>
    <w:rsid w:val="00646149"/>
    <w:rsid w:val="00646FB2"/>
    <w:rsid w:val="006479A8"/>
    <w:rsid w:val="00647E5F"/>
    <w:rsid w:val="006511C8"/>
    <w:rsid w:val="00651752"/>
    <w:rsid w:val="00651D13"/>
    <w:rsid w:val="006521DA"/>
    <w:rsid w:val="0065253F"/>
    <w:rsid w:val="006532B3"/>
    <w:rsid w:val="0065376D"/>
    <w:rsid w:val="0065394E"/>
    <w:rsid w:val="00654303"/>
    <w:rsid w:val="006558AB"/>
    <w:rsid w:val="0066020E"/>
    <w:rsid w:val="00660616"/>
    <w:rsid w:val="00660BDC"/>
    <w:rsid w:val="00660D46"/>
    <w:rsid w:val="00660E87"/>
    <w:rsid w:val="00662DFD"/>
    <w:rsid w:val="00663526"/>
    <w:rsid w:val="00663A3A"/>
    <w:rsid w:val="006655FF"/>
    <w:rsid w:val="0066571F"/>
    <w:rsid w:val="00665A47"/>
    <w:rsid w:val="00665F61"/>
    <w:rsid w:val="00670201"/>
    <w:rsid w:val="0067024F"/>
    <w:rsid w:val="00671AEE"/>
    <w:rsid w:val="00671DEB"/>
    <w:rsid w:val="0067320A"/>
    <w:rsid w:val="00674405"/>
    <w:rsid w:val="00674458"/>
    <w:rsid w:val="006747E8"/>
    <w:rsid w:val="00675165"/>
    <w:rsid w:val="00675B4C"/>
    <w:rsid w:val="00677E06"/>
    <w:rsid w:val="0068005E"/>
    <w:rsid w:val="00680228"/>
    <w:rsid w:val="006804BE"/>
    <w:rsid w:val="00681731"/>
    <w:rsid w:val="00682910"/>
    <w:rsid w:val="0068323D"/>
    <w:rsid w:val="00685012"/>
    <w:rsid w:val="00685105"/>
    <w:rsid w:val="006855B1"/>
    <w:rsid w:val="00685FDE"/>
    <w:rsid w:val="006866BC"/>
    <w:rsid w:val="00686DDC"/>
    <w:rsid w:val="006876B6"/>
    <w:rsid w:val="0069031C"/>
    <w:rsid w:val="006903CE"/>
    <w:rsid w:val="006909EB"/>
    <w:rsid w:val="00690A9D"/>
    <w:rsid w:val="00690C41"/>
    <w:rsid w:val="00692732"/>
    <w:rsid w:val="0069365F"/>
    <w:rsid w:val="00693AA7"/>
    <w:rsid w:val="0069484C"/>
    <w:rsid w:val="006948E4"/>
    <w:rsid w:val="00694BC3"/>
    <w:rsid w:val="006953F1"/>
    <w:rsid w:val="00696017"/>
    <w:rsid w:val="00696261"/>
    <w:rsid w:val="006964D4"/>
    <w:rsid w:val="00696788"/>
    <w:rsid w:val="0069690D"/>
    <w:rsid w:val="00696E2C"/>
    <w:rsid w:val="0069719F"/>
    <w:rsid w:val="00697247"/>
    <w:rsid w:val="00697423"/>
    <w:rsid w:val="006A0D74"/>
    <w:rsid w:val="006A17E9"/>
    <w:rsid w:val="006A2356"/>
    <w:rsid w:val="006A2834"/>
    <w:rsid w:val="006A2EB4"/>
    <w:rsid w:val="006A31D9"/>
    <w:rsid w:val="006A476E"/>
    <w:rsid w:val="006A518F"/>
    <w:rsid w:val="006A5894"/>
    <w:rsid w:val="006A66D3"/>
    <w:rsid w:val="006A7A3B"/>
    <w:rsid w:val="006B012D"/>
    <w:rsid w:val="006B0430"/>
    <w:rsid w:val="006B06F9"/>
    <w:rsid w:val="006B0989"/>
    <w:rsid w:val="006B29D0"/>
    <w:rsid w:val="006B2C79"/>
    <w:rsid w:val="006B4E57"/>
    <w:rsid w:val="006B4F92"/>
    <w:rsid w:val="006B5174"/>
    <w:rsid w:val="006B5D3E"/>
    <w:rsid w:val="006B6E96"/>
    <w:rsid w:val="006B76BF"/>
    <w:rsid w:val="006B7B88"/>
    <w:rsid w:val="006C0C4D"/>
    <w:rsid w:val="006C1498"/>
    <w:rsid w:val="006C1DC0"/>
    <w:rsid w:val="006C1EC0"/>
    <w:rsid w:val="006C2526"/>
    <w:rsid w:val="006C3820"/>
    <w:rsid w:val="006C3880"/>
    <w:rsid w:val="006C3A31"/>
    <w:rsid w:val="006C40AB"/>
    <w:rsid w:val="006C41D7"/>
    <w:rsid w:val="006C4980"/>
    <w:rsid w:val="006C55AB"/>
    <w:rsid w:val="006C606D"/>
    <w:rsid w:val="006C609F"/>
    <w:rsid w:val="006C6594"/>
    <w:rsid w:val="006C6B24"/>
    <w:rsid w:val="006C6B53"/>
    <w:rsid w:val="006C6C40"/>
    <w:rsid w:val="006C7478"/>
    <w:rsid w:val="006C7581"/>
    <w:rsid w:val="006C78D5"/>
    <w:rsid w:val="006C7D50"/>
    <w:rsid w:val="006C7E32"/>
    <w:rsid w:val="006D000A"/>
    <w:rsid w:val="006D013D"/>
    <w:rsid w:val="006D0543"/>
    <w:rsid w:val="006D0AFA"/>
    <w:rsid w:val="006D15D6"/>
    <w:rsid w:val="006D1ADF"/>
    <w:rsid w:val="006D242D"/>
    <w:rsid w:val="006D27F7"/>
    <w:rsid w:val="006D31D6"/>
    <w:rsid w:val="006D33EA"/>
    <w:rsid w:val="006D42F3"/>
    <w:rsid w:val="006D44A8"/>
    <w:rsid w:val="006D4F7A"/>
    <w:rsid w:val="006D4F8F"/>
    <w:rsid w:val="006D5A0C"/>
    <w:rsid w:val="006D5C60"/>
    <w:rsid w:val="006D5CF4"/>
    <w:rsid w:val="006D5EF7"/>
    <w:rsid w:val="006D6A31"/>
    <w:rsid w:val="006D6ECD"/>
    <w:rsid w:val="006D7584"/>
    <w:rsid w:val="006E058D"/>
    <w:rsid w:val="006E0D5D"/>
    <w:rsid w:val="006E12AE"/>
    <w:rsid w:val="006E1996"/>
    <w:rsid w:val="006E37C8"/>
    <w:rsid w:val="006E42E2"/>
    <w:rsid w:val="006E487D"/>
    <w:rsid w:val="006E4AEA"/>
    <w:rsid w:val="006E5C01"/>
    <w:rsid w:val="006E6435"/>
    <w:rsid w:val="006E74FD"/>
    <w:rsid w:val="006E7E9E"/>
    <w:rsid w:val="006E7F66"/>
    <w:rsid w:val="006F0DBD"/>
    <w:rsid w:val="006F19E6"/>
    <w:rsid w:val="006F1FD4"/>
    <w:rsid w:val="006F23C5"/>
    <w:rsid w:val="006F273B"/>
    <w:rsid w:val="006F2DBA"/>
    <w:rsid w:val="006F3169"/>
    <w:rsid w:val="006F3C31"/>
    <w:rsid w:val="006F3FE1"/>
    <w:rsid w:val="006F40A1"/>
    <w:rsid w:val="006F4B2D"/>
    <w:rsid w:val="006F53A7"/>
    <w:rsid w:val="006F53ED"/>
    <w:rsid w:val="006F5935"/>
    <w:rsid w:val="006F629A"/>
    <w:rsid w:val="006F7D79"/>
    <w:rsid w:val="00700285"/>
    <w:rsid w:val="0070083B"/>
    <w:rsid w:val="00700E3C"/>
    <w:rsid w:val="00701506"/>
    <w:rsid w:val="00702654"/>
    <w:rsid w:val="00703223"/>
    <w:rsid w:val="007042E9"/>
    <w:rsid w:val="00704EBD"/>
    <w:rsid w:val="00704F36"/>
    <w:rsid w:val="0070632B"/>
    <w:rsid w:val="007065F6"/>
    <w:rsid w:val="007100ED"/>
    <w:rsid w:val="00710128"/>
    <w:rsid w:val="0071209B"/>
    <w:rsid w:val="00712E11"/>
    <w:rsid w:val="007131E7"/>
    <w:rsid w:val="007134A2"/>
    <w:rsid w:val="00713784"/>
    <w:rsid w:val="007145F8"/>
    <w:rsid w:val="00714986"/>
    <w:rsid w:val="00714ADA"/>
    <w:rsid w:val="00715674"/>
    <w:rsid w:val="00715872"/>
    <w:rsid w:val="00716256"/>
    <w:rsid w:val="00716ED3"/>
    <w:rsid w:val="007172A3"/>
    <w:rsid w:val="00717E01"/>
    <w:rsid w:val="00720545"/>
    <w:rsid w:val="00722855"/>
    <w:rsid w:val="00726F6E"/>
    <w:rsid w:val="007304B9"/>
    <w:rsid w:val="00730AAB"/>
    <w:rsid w:val="00732A5B"/>
    <w:rsid w:val="0073310A"/>
    <w:rsid w:val="00733BE0"/>
    <w:rsid w:val="00733F09"/>
    <w:rsid w:val="00734F02"/>
    <w:rsid w:val="007356DA"/>
    <w:rsid w:val="00735AEC"/>
    <w:rsid w:val="00736A28"/>
    <w:rsid w:val="00736B5F"/>
    <w:rsid w:val="00736F9F"/>
    <w:rsid w:val="007372FE"/>
    <w:rsid w:val="0074166A"/>
    <w:rsid w:val="00741F1F"/>
    <w:rsid w:val="00741F90"/>
    <w:rsid w:val="00742786"/>
    <w:rsid w:val="00742874"/>
    <w:rsid w:val="007429E2"/>
    <w:rsid w:val="007434FE"/>
    <w:rsid w:val="00743EE6"/>
    <w:rsid w:val="007445DD"/>
    <w:rsid w:val="00745B64"/>
    <w:rsid w:val="00746907"/>
    <w:rsid w:val="00747BF3"/>
    <w:rsid w:val="0075091F"/>
    <w:rsid w:val="00750EAA"/>
    <w:rsid w:val="00751056"/>
    <w:rsid w:val="0075265F"/>
    <w:rsid w:val="00752BD7"/>
    <w:rsid w:val="007531BA"/>
    <w:rsid w:val="0075445E"/>
    <w:rsid w:val="007549BA"/>
    <w:rsid w:val="00754CF6"/>
    <w:rsid w:val="00754E71"/>
    <w:rsid w:val="00755044"/>
    <w:rsid w:val="007565EF"/>
    <w:rsid w:val="00757086"/>
    <w:rsid w:val="00757548"/>
    <w:rsid w:val="00761C18"/>
    <w:rsid w:val="0076260C"/>
    <w:rsid w:val="00764D92"/>
    <w:rsid w:val="00765301"/>
    <w:rsid w:val="00765F38"/>
    <w:rsid w:val="00766B89"/>
    <w:rsid w:val="007676CC"/>
    <w:rsid w:val="00767900"/>
    <w:rsid w:val="00767BD2"/>
    <w:rsid w:val="0077028F"/>
    <w:rsid w:val="007721AC"/>
    <w:rsid w:val="00772226"/>
    <w:rsid w:val="007723CD"/>
    <w:rsid w:val="00772519"/>
    <w:rsid w:val="00772FC9"/>
    <w:rsid w:val="007737E4"/>
    <w:rsid w:val="00773A13"/>
    <w:rsid w:val="00774F79"/>
    <w:rsid w:val="00774FA4"/>
    <w:rsid w:val="00775163"/>
    <w:rsid w:val="007751C3"/>
    <w:rsid w:val="00775D3F"/>
    <w:rsid w:val="007767C9"/>
    <w:rsid w:val="00777C2B"/>
    <w:rsid w:val="00780074"/>
    <w:rsid w:val="00780797"/>
    <w:rsid w:val="00781156"/>
    <w:rsid w:val="0078122E"/>
    <w:rsid w:val="007819F3"/>
    <w:rsid w:val="00781B55"/>
    <w:rsid w:val="00782F89"/>
    <w:rsid w:val="00783573"/>
    <w:rsid w:val="007841C9"/>
    <w:rsid w:val="007843D5"/>
    <w:rsid w:val="007846CD"/>
    <w:rsid w:val="00784C98"/>
    <w:rsid w:val="00785307"/>
    <w:rsid w:val="007853D4"/>
    <w:rsid w:val="00785AB9"/>
    <w:rsid w:val="00785D6F"/>
    <w:rsid w:val="0078640E"/>
    <w:rsid w:val="007864AB"/>
    <w:rsid w:val="00786584"/>
    <w:rsid w:val="00786EE6"/>
    <w:rsid w:val="00787FC0"/>
    <w:rsid w:val="00790019"/>
    <w:rsid w:val="00790120"/>
    <w:rsid w:val="0079020E"/>
    <w:rsid w:val="00792EC3"/>
    <w:rsid w:val="00793367"/>
    <w:rsid w:val="00794683"/>
    <w:rsid w:val="0079499E"/>
    <w:rsid w:val="00795535"/>
    <w:rsid w:val="00795765"/>
    <w:rsid w:val="00795B56"/>
    <w:rsid w:val="007967DA"/>
    <w:rsid w:val="00796B0F"/>
    <w:rsid w:val="00796F6A"/>
    <w:rsid w:val="00796FC2"/>
    <w:rsid w:val="00797A4C"/>
    <w:rsid w:val="007A1129"/>
    <w:rsid w:val="007A1D88"/>
    <w:rsid w:val="007A277D"/>
    <w:rsid w:val="007A2E9C"/>
    <w:rsid w:val="007A33B7"/>
    <w:rsid w:val="007A4047"/>
    <w:rsid w:val="007A4FE0"/>
    <w:rsid w:val="007A65F4"/>
    <w:rsid w:val="007A6AE8"/>
    <w:rsid w:val="007A739F"/>
    <w:rsid w:val="007A7464"/>
    <w:rsid w:val="007A797C"/>
    <w:rsid w:val="007A7E23"/>
    <w:rsid w:val="007B059D"/>
    <w:rsid w:val="007B08C2"/>
    <w:rsid w:val="007B0D18"/>
    <w:rsid w:val="007B10D1"/>
    <w:rsid w:val="007B16CF"/>
    <w:rsid w:val="007B22FC"/>
    <w:rsid w:val="007B2629"/>
    <w:rsid w:val="007B2EC3"/>
    <w:rsid w:val="007B3800"/>
    <w:rsid w:val="007B3BF4"/>
    <w:rsid w:val="007B46C4"/>
    <w:rsid w:val="007B5679"/>
    <w:rsid w:val="007B599A"/>
    <w:rsid w:val="007B5EF6"/>
    <w:rsid w:val="007B6242"/>
    <w:rsid w:val="007B6D0F"/>
    <w:rsid w:val="007B6D32"/>
    <w:rsid w:val="007B7691"/>
    <w:rsid w:val="007C02DB"/>
    <w:rsid w:val="007C0B0A"/>
    <w:rsid w:val="007C1D31"/>
    <w:rsid w:val="007C246E"/>
    <w:rsid w:val="007C2513"/>
    <w:rsid w:val="007C3482"/>
    <w:rsid w:val="007C3B5E"/>
    <w:rsid w:val="007C3E24"/>
    <w:rsid w:val="007C48D5"/>
    <w:rsid w:val="007C4EE6"/>
    <w:rsid w:val="007C55D3"/>
    <w:rsid w:val="007C6112"/>
    <w:rsid w:val="007C65D8"/>
    <w:rsid w:val="007C6E6F"/>
    <w:rsid w:val="007C7BD8"/>
    <w:rsid w:val="007C7D3F"/>
    <w:rsid w:val="007C7E95"/>
    <w:rsid w:val="007D0AF0"/>
    <w:rsid w:val="007D0CAC"/>
    <w:rsid w:val="007D18E0"/>
    <w:rsid w:val="007D219D"/>
    <w:rsid w:val="007D21C8"/>
    <w:rsid w:val="007D23C1"/>
    <w:rsid w:val="007D2FBA"/>
    <w:rsid w:val="007D3065"/>
    <w:rsid w:val="007D34CD"/>
    <w:rsid w:val="007D3815"/>
    <w:rsid w:val="007D41C6"/>
    <w:rsid w:val="007D4C51"/>
    <w:rsid w:val="007D4EC7"/>
    <w:rsid w:val="007D5DFD"/>
    <w:rsid w:val="007D61C8"/>
    <w:rsid w:val="007D703D"/>
    <w:rsid w:val="007E09DC"/>
    <w:rsid w:val="007E0D02"/>
    <w:rsid w:val="007E0ED4"/>
    <w:rsid w:val="007E12B5"/>
    <w:rsid w:val="007E1482"/>
    <w:rsid w:val="007E1834"/>
    <w:rsid w:val="007E3C67"/>
    <w:rsid w:val="007E568B"/>
    <w:rsid w:val="007E5941"/>
    <w:rsid w:val="007E5F4E"/>
    <w:rsid w:val="007E6632"/>
    <w:rsid w:val="007E6D69"/>
    <w:rsid w:val="007E795E"/>
    <w:rsid w:val="007F0933"/>
    <w:rsid w:val="007F0AE0"/>
    <w:rsid w:val="007F15B5"/>
    <w:rsid w:val="007F163F"/>
    <w:rsid w:val="007F1895"/>
    <w:rsid w:val="007F2207"/>
    <w:rsid w:val="007F29DC"/>
    <w:rsid w:val="007F3740"/>
    <w:rsid w:val="007F3B94"/>
    <w:rsid w:val="007F3CC3"/>
    <w:rsid w:val="007F4995"/>
    <w:rsid w:val="007F4DAB"/>
    <w:rsid w:val="007F52EE"/>
    <w:rsid w:val="007F598F"/>
    <w:rsid w:val="007F7470"/>
    <w:rsid w:val="007F7663"/>
    <w:rsid w:val="007F782C"/>
    <w:rsid w:val="007F79DC"/>
    <w:rsid w:val="007F7B98"/>
    <w:rsid w:val="00800614"/>
    <w:rsid w:val="008007A8"/>
    <w:rsid w:val="00800A91"/>
    <w:rsid w:val="0080181B"/>
    <w:rsid w:val="00804E9B"/>
    <w:rsid w:val="008051F5"/>
    <w:rsid w:val="00805783"/>
    <w:rsid w:val="00805AA6"/>
    <w:rsid w:val="0080655C"/>
    <w:rsid w:val="00806664"/>
    <w:rsid w:val="008069F2"/>
    <w:rsid w:val="00806BEA"/>
    <w:rsid w:val="0080747D"/>
    <w:rsid w:val="00807527"/>
    <w:rsid w:val="008079D4"/>
    <w:rsid w:val="00810A62"/>
    <w:rsid w:val="00810FCF"/>
    <w:rsid w:val="008111A7"/>
    <w:rsid w:val="008112A9"/>
    <w:rsid w:val="00812560"/>
    <w:rsid w:val="00812A0D"/>
    <w:rsid w:val="00813EBE"/>
    <w:rsid w:val="008141C9"/>
    <w:rsid w:val="008141EF"/>
    <w:rsid w:val="00815217"/>
    <w:rsid w:val="008157A0"/>
    <w:rsid w:val="00815FF1"/>
    <w:rsid w:val="00816259"/>
    <w:rsid w:val="00816623"/>
    <w:rsid w:val="008174C1"/>
    <w:rsid w:val="00817A6A"/>
    <w:rsid w:val="00817F98"/>
    <w:rsid w:val="00821E3E"/>
    <w:rsid w:val="00822C16"/>
    <w:rsid w:val="00822FAA"/>
    <w:rsid w:val="008234C7"/>
    <w:rsid w:val="008236B0"/>
    <w:rsid w:val="00823781"/>
    <w:rsid w:val="008237B0"/>
    <w:rsid w:val="008246E2"/>
    <w:rsid w:val="00825565"/>
    <w:rsid w:val="008272D5"/>
    <w:rsid w:val="00827555"/>
    <w:rsid w:val="008275BA"/>
    <w:rsid w:val="00830EAF"/>
    <w:rsid w:val="0083142C"/>
    <w:rsid w:val="008315FB"/>
    <w:rsid w:val="008319B6"/>
    <w:rsid w:val="00832C9D"/>
    <w:rsid w:val="008348C1"/>
    <w:rsid w:val="008348D4"/>
    <w:rsid w:val="00834CCC"/>
    <w:rsid w:val="00835749"/>
    <w:rsid w:val="0083574F"/>
    <w:rsid w:val="00835BAA"/>
    <w:rsid w:val="0083710F"/>
    <w:rsid w:val="008400FC"/>
    <w:rsid w:val="00840339"/>
    <w:rsid w:val="00840F02"/>
    <w:rsid w:val="008413B6"/>
    <w:rsid w:val="00841742"/>
    <w:rsid w:val="00841D12"/>
    <w:rsid w:val="008431DC"/>
    <w:rsid w:val="00843471"/>
    <w:rsid w:val="00843D4B"/>
    <w:rsid w:val="00843D75"/>
    <w:rsid w:val="00843FF0"/>
    <w:rsid w:val="0084463B"/>
    <w:rsid w:val="00844F43"/>
    <w:rsid w:val="00844F98"/>
    <w:rsid w:val="008452E2"/>
    <w:rsid w:val="008455B4"/>
    <w:rsid w:val="008459FE"/>
    <w:rsid w:val="00845F09"/>
    <w:rsid w:val="0084650D"/>
    <w:rsid w:val="00846B51"/>
    <w:rsid w:val="00847942"/>
    <w:rsid w:val="00847E5F"/>
    <w:rsid w:val="008503CF"/>
    <w:rsid w:val="00850793"/>
    <w:rsid w:val="008507C8"/>
    <w:rsid w:val="00850A3C"/>
    <w:rsid w:val="00851A22"/>
    <w:rsid w:val="00851D5D"/>
    <w:rsid w:val="008527EB"/>
    <w:rsid w:val="00853104"/>
    <w:rsid w:val="0085316C"/>
    <w:rsid w:val="008536C2"/>
    <w:rsid w:val="00853CC5"/>
    <w:rsid w:val="008547C1"/>
    <w:rsid w:val="0085517D"/>
    <w:rsid w:val="008551D9"/>
    <w:rsid w:val="0085523F"/>
    <w:rsid w:val="00855D12"/>
    <w:rsid w:val="00855E31"/>
    <w:rsid w:val="008560A9"/>
    <w:rsid w:val="008564FD"/>
    <w:rsid w:val="008568DF"/>
    <w:rsid w:val="00856FBB"/>
    <w:rsid w:val="00857590"/>
    <w:rsid w:val="00857DAB"/>
    <w:rsid w:val="00860815"/>
    <w:rsid w:val="00860F3B"/>
    <w:rsid w:val="00861288"/>
    <w:rsid w:val="00862400"/>
    <w:rsid w:val="008630D5"/>
    <w:rsid w:val="008632F6"/>
    <w:rsid w:val="00863889"/>
    <w:rsid w:val="00863C0A"/>
    <w:rsid w:val="008642F2"/>
    <w:rsid w:val="008643BD"/>
    <w:rsid w:val="008645C9"/>
    <w:rsid w:val="0086471C"/>
    <w:rsid w:val="00865BCD"/>
    <w:rsid w:val="00866817"/>
    <w:rsid w:val="0086707E"/>
    <w:rsid w:val="0087112F"/>
    <w:rsid w:val="00871FA3"/>
    <w:rsid w:val="008724D7"/>
    <w:rsid w:val="0087257B"/>
    <w:rsid w:val="0087286B"/>
    <w:rsid w:val="00873387"/>
    <w:rsid w:val="00873F23"/>
    <w:rsid w:val="00874D6A"/>
    <w:rsid w:val="008758E0"/>
    <w:rsid w:val="00875A28"/>
    <w:rsid w:val="00875A41"/>
    <w:rsid w:val="00875BBA"/>
    <w:rsid w:val="00876131"/>
    <w:rsid w:val="00876BA6"/>
    <w:rsid w:val="00877156"/>
    <w:rsid w:val="00877758"/>
    <w:rsid w:val="008778F0"/>
    <w:rsid w:val="00877EDA"/>
    <w:rsid w:val="00880059"/>
    <w:rsid w:val="00880B48"/>
    <w:rsid w:val="00880C5F"/>
    <w:rsid w:val="00880E83"/>
    <w:rsid w:val="0088314F"/>
    <w:rsid w:val="00883570"/>
    <w:rsid w:val="00883A74"/>
    <w:rsid w:val="00885338"/>
    <w:rsid w:val="00885583"/>
    <w:rsid w:val="00885706"/>
    <w:rsid w:val="00885889"/>
    <w:rsid w:val="008858E6"/>
    <w:rsid w:val="008927DE"/>
    <w:rsid w:val="00892E3C"/>
    <w:rsid w:val="00895284"/>
    <w:rsid w:val="00895506"/>
    <w:rsid w:val="00895834"/>
    <w:rsid w:val="0089595F"/>
    <w:rsid w:val="00895B36"/>
    <w:rsid w:val="0089604A"/>
    <w:rsid w:val="008974D8"/>
    <w:rsid w:val="008A0B67"/>
    <w:rsid w:val="008A0CF2"/>
    <w:rsid w:val="008A14BA"/>
    <w:rsid w:val="008A1808"/>
    <w:rsid w:val="008A18EF"/>
    <w:rsid w:val="008A1E04"/>
    <w:rsid w:val="008A317C"/>
    <w:rsid w:val="008A33EE"/>
    <w:rsid w:val="008A386C"/>
    <w:rsid w:val="008A43C4"/>
    <w:rsid w:val="008A459B"/>
    <w:rsid w:val="008A46C1"/>
    <w:rsid w:val="008A4C35"/>
    <w:rsid w:val="008A6B54"/>
    <w:rsid w:val="008A6D97"/>
    <w:rsid w:val="008B0124"/>
    <w:rsid w:val="008B15A0"/>
    <w:rsid w:val="008B23E5"/>
    <w:rsid w:val="008B346C"/>
    <w:rsid w:val="008B35E4"/>
    <w:rsid w:val="008B3C7E"/>
    <w:rsid w:val="008B4AEF"/>
    <w:rsid w:val="008B4D7C"/>
    <w:rsid w:val="008B57B6"/>
    <w:rsid w:val="008B5E03"/>
    <w:rsid w:val="008B619A"/>
    <w:rsid w:val="008B6A1E"/>
    <w:rsid w:val="008B6F9D"/>
    <w:rsid w:val="008B7341"/>
    <w:rsid w:val="008B762C"/>
    <w:rsid w:val="008C0B04"/>
    <w:rsid w:val="008C1E27"/>
    <w:rsid w:val="008C230B"/>
    <w:rsid w:val="008C4322"/>
    <w:rsid w:val="008C5DC8"/>
    <w:rsid w:val="008C619A"/>
    <w:rsid w:val="008C6DD9"/>
    <w:rsid w:val="008C724D"/>
    <w:rsid w:val="008C7422"/>
    <w:rsid w:val="008C7500"/>
    <w:rsid w:val="008D0D27"/>
    <w:rsid w:val="008D10A0"/>
    <w:rsid w:val="008D10A9"/>
    <w:rsid w:val="008D1AAF"/>
    <w:rsid w:val="008D1B89"/>
    <w:rsid w:val="008D3C98"/>
    <w:rsid w:val="008D4C6D"/>
    <w:rsid w:val="008D5B47"/>
    <w:rsid w:val="008D721B"/>
    <w:rsid w:val="008D7297"/>
    <w:rsid w:val="008D754B"/>
    <w:rsid w:val="008D7616"/>
    <w:rsid w:val="008E3258"/>
    <w:rsid w:val="008E41D5"/>
    <w:rsid w:val="008E457D"/>
    <w:rsid w:val="008E4A06"/>
    <w:rsid w:val="008E6034"/>
    <w:rsid w:val="008E6188"/>
    <w:rsid w:val="008E6202"/>
    <w:rsid w:val="008E6FF2"/>
    <w:rsid w:val="008F2938"/>
    <w:rsid w:val="008F2B66"/>
    <w:rsid w:val="008F2D3B"/>
    <w:rsid w:val="008F4509"/>
    <w:rsid w:val="008F49A3"/>
    <w:rsid w:val="008F585E"/>
    <w:rsid w:val="008F5911"/>
    <w:rsid w:val="008F742A"/>
    <w:rsid w:val="0090041D"/>
    <w:rsid w:val="00901A0F"/>
    <w:rsid w:val="00901E60"/>
    <w:rsid w:val="0090290C"/>
    <w:rsid w:val="00903197"/>
    <w:rsid w:val="00903482"/>
    <w:rsid w:val="0090368E"/>
    <w:rsid w:val="009036DB"/>
    <w:rsid w:val="00903C40"/>
    <w:rsid w:val="00903C42"/>
    <w:rsid w:val="00904E76"/>
    <w:rsid w:val="009050A9"/>
    <w:rsid w:val="00905ED9"/>
    <w:rsid w:val="00905F1F"/>
    <w:rsid w:val="00906AD3"/>
    <w:rsid w:val="00907B89"/>
    <w:rsid w:val="00910703"/>
    <w:rsid w:val="009108DD"/>
    <w:rsid w:val="00911298"/>
    <w:rsid w:val="00911374"/>
    <w:rsid w:val="009115F1"/>
    <w:rsid w:val="00912714"/>
    <w:rsid w:val="00912C87"/>
    <w:rsid w:val="00913153"/>
    <w:rsid w:val="00914284"/>
    <w:rsid w:val="00914D16"/>
    <w:rsid w:val="00914DE8"/>
    <w:rsid w:val="0091537B"/>
    <w:rsid w:val="00915890"/>
    <w:rsid w:val="00915C25"/>
    <w:rsid w:val="00915D4E"/>
    <w:rsid w:val="00916375"/>
    <w:rsid w:val="009168EA"/>
    <w:rsid w:val="00916B0E"/>
    <w:rsid w:val="00917E40"/>
    <w:rsid w:val="009202B2"/>
    <w:rsid w:val="00921786"/>
    <w:rsid w:val="00921BBA"/>
    <w:rsid w:val="00922B5F"/>
    <w:rsid w:val="009237A3"/>
    <w:rsid w:val="00923A90"/>
    <w:rsid w:val="00925121"/>
    <w:rsid w:val="00926546"/>
    <w:rsid w:val="0092657C"/>
    <w:rsid w:val="009267CF"/>
    <w:rsid w:val="00926CDA"/>
    <w:rsid w:val="00927830"/>
    <w:rsid w:val="00927ABB"/>
    <w:rsid w:val="00930093"/>
    <w:rsid w:val="009301B5"/>
    <w:rsid w:val="00930774"/>
    <w:rsid w:val="00932582"/>
    <w:rsid w:val="00932624"/>
    <w:rsid w:val="009329BA"/>
    <w:rsid w:val="00932C32"/>
    <w:rsid w:val="0093319F"/>
    <w:rsid w:val="0093377F"/>
    <w:rsid w:val="0093453A"/>
    <w:rsid w:val="00934CEC"/>
    <w:rsid w:val="009361F8"/>
    <w:rsid w:val="009363E0"/>
    <w:rsid w:val="00936FA3"/>
    <w:rsid w:val="009373A5"/>
    <w:rsid w:val="00937B4E"/>
    <w:rsid w:val="0094057A"/>
    <w:rsid w:val="00940778"/>
    <w:rsid w:val="00942114"/>
    <w:rsid w:val="00942256"/>
    <w:rsid w:val="009422DD"/>
    <w:rsid w:val="00942B4E"/>
    <w:rsid w:val="00942B62"/>
    <w:rsid w:val="00944764"/>
    <w:rsid w:val="00944BAA"/>
    <w:rsid w:val="00945417"/>
    <w:rsid w:val="00945980"/>
    <w:rsid w:val="009466BD"/>
    <w:rsid w:val="0094753A"/>
    <w:rsid w:val="00947641"/>
    <w:rsid w:val="00947759"/>
    <w:rsid w:val="009478C1"/>
    <w:rsid w:val="0095036E"/>
    <w:rsid w:val="00951B33"/>
    <w:rsid w:val="009524E0"/>
    <w:rsid w:val="009528DD"/>
    <w:rsid w:val="00952BD1"/>
    <w:rsid w:val="009538B8"/>
    <w:rsid w:val="00953AB3"/>
    <w:rsid w:val="00953F47"/>
    <w:rsid w:val="009569FC"/>
    <w:rsid w:val="00956A47"/>
    <w:rsid w:val="0095708A"/>
    <w:rsid w:val="009571A5"/>
    <w:rsid w:val="00957478"/>
    <w:rsid w:val="0095789B"/>
    <w:rsid w:val="00957FA3"/>
    <w:rsid w:val="009600D0"/>
    <w:rsid w:val="009607D0"/>
    <w:rsid w:val="00960B65"/>
    <w:rsid w:val="00960F99"/>
    <w:rsid w:val="0096152F"/>
    <w:rsid w:val="00961761"/>
    <w:rsid w:val="00961CD6"/>
    <w:rsid w:val="009628BC"/>
    <w:rsid w:val="00962D02"/>
    <w:rsid w:val="009633EB"/>
    <w:rsid w:val="00963411"/>
    <w:rsid w:val="00964564"/>
    <w:rsid w:val="00964A4D"/>
    <w:rsid w:val="0096526A"/>
    <w:rsid w:val="00965394"/>
    <w:rsid w:val="00965401"/>
    <w:rsid w:val="00965EF3"/>
    <w:rsid w:val="00966260"/>
    <w:rsid w:val="0096681F"/>
    <w:rsid w:val="009668F0"/>
    <w:rsid w:val="00966B70"/>
    <w:rsid w:val="00966DD4"/>
    <w:rsid w:val="00967449"/>
    <w:rsid w:val="00967B35"/>
    <w:rsid w:val="00970BBD"/>
    <w:rsid w:val="00970E64"/>
    <w:rsid w:val="009720A6"/>
    <w:rsid w:val="00972297"/>
    <w:rsid w:val="00972765"/>
    <w:rsid w:val="00972909"/>
    <w:rsid w:val="00972D6A"/>
    <w:rsid w:val="00972E5C"/>
    <w:rsid w:val="009735CE"/>
    <w:rsid w:val="00973C28"/>
    <w:rsid w:val="00974670"/>
    <w:rsid w:val="00974AFA"/>
    <w:rsid w:val="00974D6D"/>
    <w:rsid w:val="00975CE6"/>
    <w:rsid w:val="009760D8"/>
    <w:rsid w:val="009763B6"/>
    <w:rsid w:val="00976F72"/>
    <w:rsid w:val="00977E45"/>
    <w:rsid w:val="00977E59"/>
    <w:rsid w:val="00980460"/>
    <w:rsid w:val="009805EF"/>
    <w:rsid w:val="00982BB4"/>
    <w:rsid w:val="00983245"/>
    <w:rsid w:val="009839BF"/>
    <w:rsid w:val="00983B68"/>
    <w:rsid w:val="00984BE1"/>
    <w:rsid w:val="0098504E"/>
    <w:rsid w:val="00985A30"/>
    <w:rsid w:val="00986406"/>
    <w:rsid w:val="00986A05"/>
    <w:rsid w:val="00986A3F"/>
    <w:rsid w:val="00986C31"/>
    <w:rsid w:val="00986E17"/>
    <w:rsid w:val="00990214"/>
    <w:rsid w:val="00991103"/>
    <w:rsid w:val="009912F0"/>
    <w:rsid w:val="0099141A"/>
    <w:rsid w:val="009914BF"/>
    <w:rsid w:val="00991E4C"/>
    <w:rsid w:val="00992456"/>
    <w:rsid w:val="00992DA2"/>
    <w:rsid w:val="00993F59"/>
    <w:rsid w:val="009941AF"/>
    <w:rsid w:val="009943E2"/>
    <w:rsid w:val="00995272"/>
    <w:rsid w:val="0099571A"/>
    <w:rsid w:val="00995EF8"/>
    <w:rsid w:val="00995F5F"/>
    <w:rsid w:val="009965D4"/>
    <w:rsid w:val="00996718"/>
    <w:rsid w:val="00996CC9"/>
    <w:rsid w:val="00996D08"/>
    <w:rsid w:val="00996DF6"/>
    <w:rsid w:val="00997B49"/>
    <w:rsid w:val="00997B60"/>
    <w:rsid w:val="00997F95"/>
    <w:rsid w:val="009A04B1"/>
    <w:rsid w:val="009A08DF"/>
    <w:rsid w:val="009A24A6"/>
    <w:rsid w:val="009A34D4"/>
    <w:rsid w:val="009A4B9E"/>
    <w:rsid w:val="009A539E"/>
    <w:rsid w:val="009A68E5"/>
    <w:rsid w:val="009A6A30"/>
    <w:rsid w:val="009A6A32"/>
    <w:rsid w:val="009A70D7"/>
    <w:rsid w:val="009A7305"/>
    <w:rsid w:val="009A7683"/>
    <w:rsid w:val="009A7B4C"/>
    <w:rsid w:val="009B0257"/>
    <w:rsid w:val="009B0EE6"/>
    <w:rsid w:val="009B11A6"/>
    <w:rsid w:val="009B120E"/>
    <w:rsid w:val="009B702A"/>
    <w:rsid w:val="009C0288"/>
    <w:rsid w:val="009C07C6"/>
    <w:rsid w:val="009C1A61"/>
    <w:rsid w:val="009C2013"/>
    <w:rsid w:val="009C22BF"/>
    <w:rsid w:val="009C3384"/>
    <w:rsid w:val="009C44AB"/>
    <w:rsid w:val="009C5F22"/>
    <w:rsid w:val="009C6076"/>
    <w:rsid w:val="009C6530"/>
    <w:rsid w:val="009C6938"/>
    <w:rsid w:val="009C694A"/>
    <w:rsid w:val="009C70E0"/>
    <w:rsid w:val="009C7A55"/>
    <w:rsid w:val="009C7CB4"/>
    <w:rsid w:val="009D073D"/>
    <w:rsid w:val="009D0FE3"/>
    <w:rsid w:val="009D10E2"/>
    <w:rsid w:val="009D1E02"/>
    <w:rsid w:val="009D469B"/>
    <w:rsid w:val="009D4971"/>
    <w:rsid w:val="009D53BF"/>
    <w:rsid w:val="009D55A4"/>
    <w:rsid w:val="009D55B0"/>
    <w:rsid w:val="009D59A2"/>
    <w:rsid w:val="009D59D7"/>
    <w:rsid w:val="009D60EF"/>
    <w:rsid w:val="009D61F4"/>
    <w:rsid w:val="009D6480"/>
    <w:rsid w:val="009D67F6"/>
    <w:rsid w:val="009D6F05"/>
    <w:rsid w:val="009D7516"/>
    <w:rsid w:val="009E10DC"/>
    <w:rsid w:val="009E2144"/>
    <w:rsid w:val="009E21E4"/>
    <w:rsid w:val="009E2547"/>
    <w:rsid w:val="009E2DEC"/>
    <w:rsid w:val="009E3391"/>
    <w:rsid w:val="009E33F8"/>
    <w:rsid w:val="009E387E"/>
    <w:rsid w:val="009E6011"/>
    <w:rsid w:val="009E6A30"/>
    <w:rsid w:val="009E74DE"/>
    <w:rsid w:val="009F0732"/>
    <w:rsid w:val="009F1C37"/>
    <w:rsid w:val="009F1FA0"/>
    <w:rsid w:val="009F2328"/>
    <w:rsid w:val="009F26BE"/>
    <w:rsid w:val="009F2F58"/>
    <w:rsid w:val="009F350A"/>
    <w:rsid w:val="009F36A7"/>
    <w:rsid w:val="009F3FF7"/>
    <w:rsid w:val="009F4E2E"/>
    <w:rsid w:val="009F50F3"/>
    <w:rsid w:val="009F63C2"/>
    <w:rsid w:val="009F73CB"/>
    <w:rsid w:val="009F7448"/>
    <w:rsid w:val="00A010A5"/>
    <w:rsid w:val="00A01D23"/>
    <w:rsid w:val="00A0270D"/>
    <w:rsid w:val="00A027BE"/>
    <w:rsid w:val="00A03114"/>
    <w:rsid w:val="00A032AC"/>
    <w:rsid w:val="00A03964"/>
    <w:rsid w:val="00A03AB8"/>
    <w:rsid w:val="00A0533E"/>
    <w:rsid w:val="00A06384"/>
    <w:rsid w:val="00A0693D"/>
    <w:rsid w:val="00A10236"/>
    <w:rsid w:val="00A1037A"/>
    <w:rsid w:val="00A10B3A"/>
    <w:rsid w:val="00A1111D"/>
    <w:rsid w:val="00A11A5A"/>
    <w:rsid w:val="00A13CBD"/>
    <w:rsid w:val="00A14D8C"/>
    <w:rsid w:val="00A16C2F"/>
    <w:rsid w:val="00A176D5"/>
    <w:rsid w:val="00A17B96"/>
    <w:rsid w:val="00A201E4"/>
    <w:rsid w:val="00A21B73"/>
    <w:rsid w:val="00A21EE9"/>
    <w:rsid w:val="00A2221F"/>
    <w:rsid w:val="00A23237"/>
    <w:rsid w:val="00A239E7"/>
    <w:rsid w:val="00A25063"/>
    <w:rsid w:val="00A251F9"/>
    <w:rsid w:val="00A25623"/>
    <w:rsid w:val="00A262BE"/>
    <w:rsid w:val="00A263C5"/>
    <w:rsid w:val="00A26CDB"/>
    <w:rsid w:val="00A27BFF"/>
    <w:rsid w:val="00A30272"/>
    <w:rsid w:val="00A30D59"/>
    <w:rsid w:val="00A31B74"/>
    <w:rsid w:val="00A31D99"/>
    <w:rsid w:val="00A31F10"/>
    <w:rsid w:val="00A32AA9"/>
    <w:rsid w:val="00A341DA"/>
    <w:rsid w:val="00A347E0"/>
    <w:rsid w:val="00A35509"/>
    <w:rsid w:val="00A35C26"/>
    <w:rsid w:val="00A35DF4"/>
    <w:rsid w:val="00A363FB"/>
    <w:rsid w:val="00A36E97"/>
    <w:rsid w:val="00A3735C"/>
    <w:rsid w:val="00A4008E"/>
    <w:rsid w:val="00A400CB"/>
    <w:rsid w:val="00A402A2"/>
    <w:rsid w:val="00A413DB"/>
    <w:rsid w:val="00A41644"/>
    <w:rsid w:val="00A41D39"/>
    <w:rsid w:val="00A4272C"/>
    <w:rsid w:val="00A42B4D"/>
    <w:rsid w:val="00A43FF5"/>
    <w:rsid w:val="00A43FFA"/>
    <w:rsid w:val="00A4448C"/>
    <w:rsid w:val="00A453AB"/>
    <w:rsid w:val="00A46237"/>
    <w:rsid w:val="00A463DD"/>
    <w:rsid w:val="00A465CF"/>
    <w:rsid w:val="00A46F81"/>
    <w:rsid w:val="00A513EC"/>
    <w:rsid w:val="00A51439"/>
    <w:rsid w:val="00A521AC"/>
    <w:rsid w:val="00A5354E"/>
    <w:rsid w:val="00A54787"/>
    <w:rsid w:val="00A54E6C"/>
    <w:rsid w:val="00A5586F"/>
    <w:rsid w:val="00A55B40"/>
    <w:rsid w:val="00A560EF"/>
    <w:rsid w:val="00A569C9"/>
    <w:rsid w:val="00A56E14"/>
    <w:rsid w:val="00A57BA7"/>
    <w:rsid w:val="00A57F20"/>
    <w:rsid w:val="00A60706"/>
    <w:rsid w:val="00A60C63"/>
    <w:rsid w:val="00A60D45"/>
    <w:rsid w:val="00A611E9"/>
    <w:rsid w:val="00A617FA"/>
    <w:rsid w:val="00A630B3"/>
    <w:rsid w:val="00A63BC2"/>
    <w:rsid w:val="00A64B9E"/>
    <w:rsid w:val="00A6516E"/>
    <w:rsid w:val="00A6529E"/>
    <w:rsid w:val="00A658CF"/>
    <w:rsid w:val="00A678FB"/>
    <w:rsid w:val="00A67DA3"/>
    <w:rsid w:val="00A701D9"/>
    <w:rsid w:val="00A70499"/>
    <w:rsid w:val="00A70878"/>
    <w:rsid w:val="00A70984"/>
    <w:rsid w:val="00A72BAD"/>
    <w:rsid w:val="00A72C0D"/>
    <w:rsid w:val="00A73EF6"/>
    <w:rsid w:val="00A73F14"/>
    <w:rsid w:val="00A749DE"/>
    <w:rsid w:val="00A74FC0"/>
    <w:rsid w:val="00A7535A"/>
    <w:rsid w:val="00A760CE"/>
    <w:rsid w:val="00A76508"/>
    <w:rsid w:val="00A766A3"/>
    <w:rsid w:val="00A76BFD"/>
    <w:rsid w:val="00A772E5"/>
    <w:rsid w:val="00A77622"/>
    <w:rsid w:val="00A77FC9"/>
    <w:rsid w:val="00A8028D"/>
    <w:rsid w:val="00A8039D"/>
    <w:rsid w:val="00A80BE0"/>
    <w:rsid w:val="00A810EC"/>
    <w:rsid w:val="00A826D7"/>
    <w:rsid w:val="00A827A4"/>
    <w:rsid w:val="00A82A6F"/>
    <w:rsid w:val="00A82A8A"/>
    <w:rsid w:val="00A84567"/>
    <w:rsid w:val="00A84BA9"/>
    <w:rsid w:val="00A85D13"/>
    <w:rsid w:val="00A867B1"/>
    <w:rsid w:val="00A875F7"/>
    <w:rsid w:val="00A877F0"/>
    <w:rsid w:val="00A904DB"/>
    <w:rsid w:val="00A9057D"/>
    <w:rsid w:val="00A9187E"/>
    <w:rsid w:val="00A91D7C"/>
    <w:rsid w:val="00A92A88"/>
    <w:rsid w:val="00A92BDC"/>
    <w:rsid w:val="00A93530"/>
    <w:rsid w:val="00A93DA7"/>
    <w:rsid w:val="00A93EC2"/>
    <w:rsid w:val="00A940A7"/>
    <w:rsid w:val="00A9569B"/>
    <w:rsid w:val="00A95CA1"/>
    <w:rsid w:val="00A97097"/>
    <w:rsid w:val="00A97391"/>
    <w:rsid w:val="00A9761C"/>
    <w:rsid w:val="00A9794C"/>
    <w:rsid w:val="00A979C4"/>
    <w:rsid w:val="00A97D4A"/>
    <w:rsid w:val="00A97ED7"/>
    <w:rsid w:val="00AA06A2"/>
    <w:rsid w:val="00AA0790"/>
    <w:rsid w:val="00AA0DB6"/>
    <w:rsid w:val="00AA107F"/>
    <w:rsid w:val="00AA10C4"/>
    <w:rsid w:val="00AA159F"/>
    <w:rsid w:val="00AA1B9D"/>
    <w:rsid w:val="00AA229F"/>
    <w:rsid w:val="00AA38D5"/>
    <w:rsid w:val="00AA3996"/>
    <w:rsid w:val="00AA426C"/>
    <w:rsid w:val="00AA53D6"/>
    <w:rsid w:val="00AA5774"/>
    <w:rsid w:val="00AA5EC9"/>
    <w:rsid w:val="00AA6A58"/>
    <w:rsid w:val="00AA7530"/>
    <w:rsid w:val="00AA7B4A"/>
    <w:rsid w:val="00AB0688"/>
    <w:rsid w:val="00AB0AA7"/>
    <w:rsid w:val="00AB0CD6"/>
    <w:rsid w:val="00AB2221"/>
    <w:rsid w:val="00AB34A1"/>
    <w:rsid w:val="00AB387F"/>
    <w:rsid w:val="00AB3FA2"/>
    <w:rsid w:val="00AB4BFD"/>
    <w:rsid w:val="00AB63D0"/>
    <w:rsid w:val="00AC004A"/>
    <w:rsid w:val="00AC0636"/>
    <w:rsid w:val="00AC08E3"/>
    <w:rsid w:val="00AC0C4D"/>
    <w:rsid w:val="00AC2489"/>
    <w:rsid w:val="00AC2672"/>
    <w:rsid w:val="00AC2ED7"/>
    <w:rsid w:val="00AC35AB"/>
    <w:rsid w:val="00AC3A4F"/>
    <w:rsid w:val="00AC41DA"/>
    <w:rsid w:val="00AC446F"/>
    <w:rsid w:val="00AC5219"/>
    <w:rsid w:val="00AC5EC6"/>
    <w:rsid w:val="00AC637C"/>
    <w:rsid w:val="00AC6C27"/>
    <w:rsid w:val="00AC7274"/>
    <w:rsid w:val="00AC74A1"/>
    <w:rsid w:val="00AD061B"/>
    <w:rsid w:val="00AD0666"/>
    <w:rsid w:val="00AD06BB"/>
    <w:rsid w:val="00AD0769"/>
    <w:rsid w:val="00AD0CB6"/>
    <w:rsid w:val="00AD1EAA"/>
    <w:rsid w:val="00AD200E"/>
    <w:rsid w:val="00AD22A5"/>
    <w:rsid w:val="00AD309E"/>
    <w:rsid w:val="00AD3418"/>
    <w:rsid w:val="00AD3460"/>
    <w:rsid w:val="00AD49F0"/>
    <w:rsid w:val="00AD4B3C"/>
    <w:rsid w:val="00AD4CA8"/>
    <w:rsid w:val="00AD73C2"/>
    <w:rsid w:val="00AE074C"/>
    <w:rsid w:val="00AE0E51"/>
    <w:rsid w:val="00AE1009"/>
    <w:rsid w:val="00AE1239"/>
    <w:rsid w:val="00AE14FE"/>
    <w:rsid w:val="00AE17E1"/>
    <w:rsid w:val="00AE2306"/>
    <w:rsid w:val="00AE235C"/>
    <w:rsid w:val="00AE3137"/>
    <w:rsid w:val="00AE362A"/>
    <w:rsid w:val="00AE4478"/>
    <w:rsid w:val="00AE48B8"/>
    <w:rsid w:val="00AE5292"/>
    <w:rsid w:val="00AE5EB7"/>
    <w:rsid w:val="00AE6615"/>
    <w:rsid w:val="00AE732D"/>
    <w:rsid w:val="00AE73FB"/>
    <w:rsid w:val="00AF0483"/>
    <w:rsid w:val="00AF06F0"/>
    <w:rsid w:val="00AF0FE1"/>
    <w:rsid w:val="00AF1316"/>
    <w:rsid w:val="00AF3072"/>
    <w:rsid w:val="00AF37D6"/>
    <w:rsid w:val="00AF4023"/>
    <w:rsid w:val="00AF5152"/>
    <w:rsid w:val="00AF5521"/>
    <w:rsid w:val="00AF57BA"/>
    <w:rsid w:val="00AF593A"/>
    <w:rsid w:val="00AF5C34"/>
    <w:rsid w:val="00B001E9"/>
    <w:rsid w:val="00B00EEE"/>
    <w:rsid w:val="00B0168C"/>
    <w:rsid w:val="00B02CCB"/>
    <w:rsid w:val="00B02EAD"/>
    <w:rsid w:val="00B02EFC"/>
    <w:rsid w:val="00B0320A"/>
    <w:rsid w:val="00B03988"/>
    <w:rsid w:val="00B0563E"/>
    <w:rsid w:val="00B0687D"/>
    <w:rsid w:val="00B06A9C"/>
    <w:rsid w:val="00B06DD6"/>
    <w:rsid w:val="00B07644"/>
    <w:rsid w:val="00B10371"/>
    <w:rsid w:val="00B10407"/>
    <w:rsid w:val="00B10A54"/>
    <w:rsid w:val="00B11C15"/>
    <w:rsid w:val="00B1221B"/>
    <w:rsid w:val="00B1295B"/>
    <w:rsid w:val="00B12DB3"/>
    <w:rsid w:val="00B14108"/>
    <w:rsid w:val="00B148CB"/>
    <w:rsid w:val="00B15380"/>
    <w:rsid w:val="00B15C82"/>
    <w:rsid w:val="00B15E23"/>
    <w:rsid w:val="00B1655F"/>
    <w:rsid w:val="00B16A7B"/>
    <w:rsid w:val="00B16B47"/>
    <w:rsid w:val="00B16C9B"/>
    <w:rsid w:val="00B204D2"/>
    <w:rsid w:val="00B20A8B"/>
    <w:rsid w:val="00B21860"/>
    <w:rsid w:val="00B21F67"/>
    <w:rsid w:val="00B21F9F"/>
    <w:rsid w:val="00B2208C"/>
    <w:rsid w:val="00B22F54"/>
    <w:rsid w:val="00B22FAA"/>
    <w:rsid w:val="00B233F3"/>
    <w:rsid w:val="00B237E1"/>
    <w:rsid w:val="00B24857"/>
    <w:rsid w:val="00B24922"/>
    <w:rsid w:val="00B24B82"/>
    <w:rsid w:val="00B25399"/>
    <w:rsid w:val="00B25499"/>
    <w:rsid w:val="00B25528"/>
    <w:rsid w:val="00B26BC2"/>
    <w:rsid w:val="00B27718"/>
    <w:rsid w:val="00B30D20"/>
    <w:rsid w:val="00B312F3"/>
    <w:rsid w:val="00B3166A"/>
    <w:rsid w:val="00B31976"/>
    <w:rsid w:val="00B3314C"/>
    <w:rsid w:val="00B33494"/>
    <w:rsid w:val="00B33BD4"/>
    <w:rsid w:val="00B33E16"/>
    <w:rsid w:val="00B33E28"/>
    <w:rsid w:val="00B347ED"/>
    <w:rsid w:val="00B34835"/>
    <w:rsid w:val="00B34EE5"/>
    <w:rsid w:val="00B352E6"/>
    <w:rsid w:val="00B359B2"/>
    <w:rsid w:val="00B36C59"/>
    <w:rsid w:val="00B372F0"/>
    <w:rsid w:val="00B3758A"/>
    <w:rsid w:val="00B40B90"/>
    <w:rsid w:val="00B40F72"/>
    <w:rsid w:val="00B42B1F"/>
    <w:rsid w:val="00B44E36"/>
    <w:rsid w:val="00B44FB5"/>
    <w:rsid w:val="00B45C63"/>
    <w:rsid w:val="00B45C9D"/>
    <w:rsid w:val="00B46AB3"/>
    <w:rsid w:val="00B472AD"/>
    <w:rsid w:val="00B47350"/>
    <w:rsid w:val="00B50035"/>
    <w:rsid w:val="00B502CF"/>
    <w:rsid w:val="00B52082"/>
    <w:rsid w:val="00B52F64"/>
    <w:rsid w:val="00B538D7"/>
    <w:rsid w:val="00B54135"/>
    <w:rsid w:val="00B5430C"/>
    <w:rsid w:val="00B54554"/>
    <w:rsid w:val="00B547B5"/>
    <w:rsid w:val="00B55325"/>
    <w:rsid w:val="00B55758"/>
    <w:rsid w:val="00B5591E"/>
    <w:rsid w:val="00B57815"/>
    <w:rsid w:val="00B578B3"/>
    <w:rsid w:val="00B60667"/>
    <w:rsid w:val="00B612A7"/>
    <w:rsid w:val="00B64160"/>
    <w:rsid w:val="00B64789"/>
    <w:rsid w:val="00B64840"/>
    <w:rsid w:val="00B648CB"/>
    <w:rsid w:val="00B65756"/>
    <w:rsid w:val="00B6621A"/>
    <w:rsid w:val="00B664C2"/>
    <w:rsid w:val="00B67B47"/>
    <w:rsid w:val="00B67FCE"/>
    <w:rsid w:val="00B70AFE"/>
    <w:rsid w:val="00B70EA9"/>
    <w:rsid w:val="00B71077"/>
    <w:rsid w:val="00B711AE"/>
    <w:rsid w:val="00B7142F"/>
    <w:rsid w:val="00B71582"/>
    <w:rsid w:val="00B75B34"/>
    <w:rsid w:val="00B75D48"/>
    <w:rsid w:val="00B75EC6"/>
    <w:rsid w:val="00B76639"/>
    <w:rsid w:val="00B77536"/>
    <w:rsid w:val="00B776A1"/>
    <w:rsid w:val="00B80894"/>
    <w:rsid w:val="00B818E1"/>
    <w:rsid w:val="00B824C9"/>
    <w:rsid w:val="00B84835"/>
    <w:rsid w:val="00B84B48"/>
    <w:rsid w:val="00B85060"/>
    <w:rsid w:val="00B85618"/>
    <w:rsid w:val="00B86D0D"/>
    <w:rsid w:val="00B87148"/>
    <w:rsid w:val="00B87161"/>
    <w:rsid w:val="00B871D2"/>
    <w:rsid w:val="00B87ABF"/>
    <w:rsid w:val="00B87F78"/>
    <w:rsid w:val="00B90B06"/>
    <w:rsid w:val="00B90F30"/>
    <w:rsid w:val="00B92146"/>
    <w:rsid w:val="00B92657"/>
    <w:rsid w:val="00B92786"/>
    <w:rsid w:val="00B92D0A"/>
    <w:rsid w:val="00B93777"/>
    <w:rsid w:val="00B93C90"/>
    <w:rsid w:val="00B93CE3"/>
    <w:rsid w:val="00B94A8F"/>
    <w:rsid w:val="00B94D75"/>
    <w:rsid w:val="00B96422"/>
    <w:rsid w:val="00BA023B"/>
    <w:rsid w:val="00BA0FB5"/>
    <w:rsid w:val="00BA1BB6"/>
    <w:rsid w:val="00BA3A08"/>
    <w:rsid w:val="00BA3CF4"/>
    <w:rsid w:val="00BA45F3"/>
    <w:rsid w:val="00BA5644"/>
    <w:rsid w:val="00BA63FD"/>
    <w:rsid w:val="00BA774A"/>
    <w:rsid w:val="00BA7915"/>
    <w:rsid w:val="00BA7CEE"/>
    <w:rsid w:val="00BA7DC6"/>
    <w:rsid w:val="00BB02E7"/>
    <w:rsid w:val="00BB056D"/>
    <w:rsid w:val="00BB05AD"/>
    <w:rsid w:val="00BB15D2"/>
    <w:rsid w:val="00BB1641"/>
    <w:rsid w:val="00BB28CC"/>
    <w:rsid w:val="00BB2EF3"/>
    <w:rsid w:val="00BB317F"/>
    <w:rsid w:val="00BB3821"/>
    <w:rsid w:val="00BB3EEB"/>
    <w:rsid w:val="00BB41C3"/>
    <w:rsid w:val="00BB4377"/>
    <w:rsid w:val="00BB5598"/>
    <w:rsid w:val="00BB5704"/>
    <w:rsid w:val="00BB59D0"/>
    <w:rsid w:val="00BB6EE8"/>
    <w:rsid w:val="00BB7601"/>
    <w:rsid w:val="00BB784E"/>
    <w:rsid w:val="00BB7A4B"/>
    <w:rsid w:val="00BB7AF4"/>
    <w:rsid w:val="00BC06A8"/>
    <w:rsid w:val="00BC0E2D"/>
    <w:rsid w:val="00BC107D"/>
    <w:rsid w:val="00BC13BA"/>
    <w:rsid w:val="00BC177B"/>
    <w:rsid w:val="00BC3AEA"/>
    <w:rsid w:val="00BC3F82"/>
    <w:rsid w:val="00BC5C04"/>
    <w:rsid w:val="00BC5DCE"/>
    <w:rsid w:val="00BC6770"/>
    <w:rsid w:val="00BC6C47"/>
    <w:rsid w:val="00BC6E25"/>
    <w:rsid w:val="00BC78C4"/>
    <w:rsid w:val="00BC7D06"/>
    <w:rsid w:val="00BD0EDB"/>
    <w:rsid w:val="00BD120C"/>
    <w:rsid w:val="00BD145D"/>
    <w:rsid w:val="00BD1AAD"/>
    <w:rsid w:val="00BD31E0"/>
    <w:rsid w:val="00BD386A"/>
    <w:rsid w:val="00BD3E3B"/>
    <w:rsid w:val="00BD3FB3"/>
    <w:rsid w:val="00BD3FEC"/>
    <w:rsid w:val="00BD5661"/>
    <w:rsid w:val="00BD5B68"/>
    <w:rsid w:val="00BD7003"/>
    <w:rsid w:val="00BD7BCC"/>
    <w:rsid w:val="00BE03EC"/>
    <w:rsid w:val="00BE0D44"/>
    <w:rsid w:val="00BE16DE"/>
    <w:rsid w:val="00BE19D1"/>
    <w:rsid w:val="00BE1D14"/>
    <w:rsid w:val="00BE3162"/>
    <w:rsid w:val="00BE329F"/>
    <w:rsid w:val="00BE32C9"/>
    <w:rsid w:val="00BE3DEE"/>
    <w:rsid w:val="00BE4C14"/>
    <w:rsid w:val="00BE4F71"/>
    <w:rsid w:val="00BE5508"/>
    <w:rsid w:val="00BE6E2A"/>
    <w:rsid w:val="00BE796E"/>
    <w:rsid w:val="00BE7A7B"/>
    <w:rsid w:val="00BE7E9E"/>
    <w:rsid w:val="00BF0DA8"/>
    <w:rsid w:val="00BF0FAA"/>
    <w:rsid w:val="00BF1B15"/>
    <w:rsid w:val="00BF1B36"/>
    <w:rsid w:val="00BF1EA8"/>
    <w:rsid w:val="00BF2913"/>
    <w:rsid w:val="00BF2C93"/>
    <w:rsid w:val="00BF3C6F"/>
    <w:rsid w:val="00BF4250"/>
    <w:rsid w:val="00BF4B16"/>
    <w:rsid w:val="00BF4D5D"/>
    <w:rsid w:val="00BF517E"/>
    <w:rsid w:val="00BF5873"/>
    <w:rsid w:val="00BF61FF"/>
    <w:rsid w:val="00BF6E08"/>
    <w:rsid w:val="00C00487"/>
    <w:rsid w:val="00C00D66"/>
    <w:rsid w:val="00C00E9C"/>
    <w:rsid w:val="00C01AC4"/>
    <w:rsid w:val="00C02432"/>
    <w:rsid w:val="00C0318F"/>
    <w:rsid w:val="00C03A93"/>
    <w:rsid w:val="00C03D0D"/>
    <w:rsid w:val="00C046DC"/>
    <w:rsid w:val="00C06022"/>
    <w:rsid w:val="00C06EEF"/>
    <w:rsid w:val="00C07ED8"/>
    <w:rsid w:val="00C105BD"/>
    <w:rsid w:val="00C1110F"/>
    <w:rsid w:val="00C111F2"/>
    <w:rsid w:val="00C11BC1"/>
    <w:rsid w:val="00C12938"/>
    <w:rsid w:val="00C12A0B"/>
    <w:rsid w:val="00C12A21"/>
    <w:rsid w:val="00C13881"/>
    <w:rsid w:val="00C139B4"/>
    <w:rsid w:val="00C14415"/>
    <w:rsid w:val="00C14488"/>
    <w:rsid w:val="00C154E7"/>
    <w:rsid w:val="00C15EFD"/>
    <w:rsid w:val="00C15FE8"/>
    <w:rsid w:val="00C16AAC"/>
    <w:rsid w:val="00C2039C"/>
    <w:rsid w:val="00C20B6E"/>
    <w:rsid w:val="00C21760"/>
    <w:rsid w:val="00C2289C"/>
    <w:rsid w:val="00C232DA"/>
    <w:rsid w:val="00C239B3"/>
    <w:rsid w:val="00C2480D"/>
    <w:rsid w:val="00C24815"/>
    <w:rsid w:val="00C25A12"/>
    <w:rsid w:val="00C25A46"/>
    <w:rsid w:val="00C2724E"/>
    <w:rsid w:val="00C27B36"/>
    <w:rsid w:val="00C31C51"/>
    <w:rsid w:val="00C32A37"/>
    <w:rsid w:val="00C32BD1"/>
    <w:rsid w:val="00C3440B"/>
    <w:rsid w:val="00C34AA3"/>
    <w:rsid w:val="00C35103"/>
    <w:rsid w:val="00C35614"/>
    <w:rsid w:val="00C359A5"/>
    <w:rsid w:val="00C35A85"/>
    <w:rsid w:val="00C35B38"/>
    <w:rsid w:val="00C37BB4"/>
    <w:rsid w:val="00C37E42"/>
    <w:rsid w:val="00C413D0"/>
    <w:rsid w:val="00C41A43"/>
    <w:rsid w:val="00C41AEE"/>
    <w:rsid w:val="00C42180"/>
    <w:rsid w:val="00C4284B"/>
    <w:rsid w:val="00C4320B"/>
    <w:rsid w:val="00C4380A"/>
    <w:rsid w:val="00C43900"/>
    <w:rsid w:val="00C43D23"/>
    <w:rsid w:val="00C45055"/>
    <w:rsid w:val="00C46287"/>
    <w:rsid w:val="00C467C7"/>
    <w:rsid w:val="00C46F7C"/>
    <w:rsid w:val="00C46FE0"/>
    <w:rsid w:val="00C47D5D"/>
    <w:rsid w:val="00C50458"/>
    <w:rsid w:val="00C50D1F"/>
    <w:rsid w:val="00C51247"/>
    <w:rsid w:val="00C5230A"/>
    <w:rsid w:val="00C527C3"/>
    <w:rsid w:val="00C52EB5"/>
    <w:rsid w:val="00C53905"/>
    <w:rsid w:val="00C54892"/>
    <w:rsid w:val="00C55299"/>
    <w:rsid w:val="00C56753"/>
    <w:rsid w:val="00C567CF"/>
    <w:rsid w:val="00C5690A"/>
    <w:rsid w:val="00C5697E"/>
    <w:rsid w:val="00C56B3C"/>
    <w:rsid w:val="00C60154"/>
    <w:rsid w:val="00C60802"/>
    <w:rsid w:val="00C61E7A"/>
    <w:rsid w:val="00C624C6"/>
    <w:rsid w:val="00C6270A"/>
    <w:rsid w:val="00C63673"/>
    <w:rsid w:val="00C63B47"/>
    <w:rsid w:val="00C64082"/>
    <w:rsid w:val="00C647A1"/>
    <w:rsid w:val="00C6565F"/>
    <w:rsid w:val="00C65750"/>
    <w:rsid w:val="00C65768"/>
    <w:rsid w:val="00C6597C"/>
    <w:rsid w:val="00C65ACF"/>
    <w:rsid w:val="00C672E9"/>
    <w:rsid w:val="00C701AC"/>
    <w:rsid w:val="00C71B68"/>
    <w:rsid w:val="00C71BA4"/>
    <w:rsid w:val="00C72BC0"/>
    <w:rsid w:val="00C73872"/>
    <w:rsid w:val="00C75B1F"/>
    <w:rsid w:val="00C75BA0"/>
    <w:rsid w:val="00C761DC"/>
    <w:rsid w:val="00C765DE"/>
    <w:rsid w:val="00C766FD"/>
    <w:rsid w:val="00C769DE"/>
    <w:rsid w:val="00C77E6D"/>
    <w:rsid w:val="00C802B4"/>
    <w:rsid w:val="00C805C4"/>
    <w:rsid w:val="00C80B54"/>
    <w:rsid w:val="00C81BB0"/>
    <w:rsid w:val="00C82052"/>
    <w:rsid w:val="00C82D90"/>
    <w:rsid w:val="00C8359E"/>
    <w:rsid w:val="00C836DB"/>
    <w:rsid w:val="00C838A7"/>
    <w:rsid w:val="00C839A5"/>
    <w:rsid w:val="00C84023"/>
    <w:rsid w:val="00C84025"/>
    <w:rsid w:val="00C84FB7"/>
    <w:rsid w:val="00C85C51"/>
    <w:rsid w:val="00C860D6"/>
    <w:rsid w:val="00C865BF"/>
    <w:rsid w:val="00C86E11"/>
    <w:rsid w:val="00C90447"/>
    <w:rsid w:val="00C923CE"/>
    <w:rsid w:val="00C9266F"/>
    <w:rsid w:val="00C927DF"/>
    <w:rsid w:val="00C92AEB"/>
    <w:rsid w:val="00C92FCD"/>
    <w:rsid w:val="00C934BF"/>
    <w:rsid w:val="00C93A1E"/>
    <w:rsid w:val="00C94227"/>
    <w:rsid w:val="00C95107"/>
    <w:rsid w:val="00C95583"/>
    <w:rsid w:val="00C96040"/>
    <w:rsid w:val="00C9617F"/>
    <w:rsid w:val="00C96A64"/>
    <w:rsid w:val="00C97576"/>
    <w:rsid w:val="00C97B47"/>
    <w:rsid w:val="00CA0121"/>
    <w:rsid w:val="00CA0E12"/>
    <w:rsid w:val="00CA1691"/>
    <w:rsid w:val="00CA190D"/>
    <w:rsid w:val="00CA24AE"/>
    <w:rsid w:val="00CA26A4"/>
    <w:rsid w:val="00CA30BD"/>
    <w:rsid w:val="00CA30FF"/>
    <w:rsid w:val="00CA3BE1"/>
    <w:rsid w:val="00CA3D25"/>
    <w:rsid w:val="00CA4783"/>
    <w:rsid w:val="00CA6B71"/>
    <w:rsid w:val="00CA7347"/>
    <w:rsid w:val="00CB2287"/>
    <w:rsid w:val="00CB36D2"/>
    <w:rsid w:val="00CB387C"/>
    <w:rsid w:val="00CB40E9"/>
    <w:rsid w:val="00CB49DB"/>
    <w:rsid w:val="00CB5153"/>
    <w:rsid w:val="00CB54F9"/>
    <w:rsid w:val="00CB5BE7"/>
    <w:rsid w:val="00CB795B"/>
    <w:rsid w:val="00CC05CA"/>
    <w:rsid w:val="00CC064E"/>
    <w:rsid w:val="00CC0CFD"/>
    <w:rsid w:val="00CC10D9"/>
    <w:rsid w:val="00CC12F4"/>
    <w:rsid w:val="00CC1478"/>
    <w:rsid w:val="00CC21ED"/>
    <w:rsid w:val="00CC4F30"/>
    <w:rsid w:val="00CC5BDE"/>
    <w:rsid w:val="00CC6056"/>
    <w:rsid w:val="00CC6082"/>
    <w:rsid w:val="00CC6A5E"/>
    <w:rsid w:val="00CC6D7B"/>
    <w:rsid w:val="00CD0ED1"/>
    <w:rsid w:val="00CD12DF"/>
    <w:rsid w:val="00CD1A30"/>
    <w:rsid w:val="00CD1F09"/>
    <w:rsid w:val="00CD254D"/>
    <w:rsid w:val="00CD25FA"/>
    <w:rsid w:val="00CD3A78"/>
    <w:rsid w:val="00CD4788"/>
    <w:rsid w:val="00CD47D4"/>
    <w:rsid w:val="00CD4E03"/>
    <w:rsid w:val="00CD542D"/>
    <w:rsid w:val="00CD5528"/>
    <w:rsid w:val="00CD771C"/>
    <w:rsid w:val="00CE091D"/>
    <w:rsid w:val="00CE1347"/>
    <w:rsid w:val="00CE1BDE"/>
    <w:rsid w:val="00CE3A83"/>
    <w:rsid w:val="00CE4187"/>
    <w:rsid w:val="00CE48CA"/>
    <w:rsid w:val="00CE498E"/>
    <w:rsid w:val="00CE4BC2"/>
    <w:rsid w:val="00CE4D5A"/>
    <w:rsid w:val="00CE4E0B"/>
    <w:rsid w:val="00CE512E"/>
    <w:rsid w:val="00CE5555"/>
    <w:rsid w:val="00CE5831"/>
    <w:rsid w:val="00CE6219"/>
    <w:rsid w:val="00CE6ACF"/>
    <w:rsid w:val="00CE6F83"/>
    <w:rsid w:val="00CE7C35"/>
    <w:rsid w:val="00CF101B"/>
    <w:rsid w:val="00CF1563"/>
    <w:rsid w:val="00CF2196"/>
    <w:rsid w:val="00CF372D"/>
    <w:rsid w:val="00CF3836"/>
    <w:rsid w:val="00CF3A61"/>
    <w:rsid w:val="00CF4163"/>
    <w:rsid w:val="00CF42C5"/>
    <w:rsid w:val="00CF4785"/>
    <w:rsid w:val="00CF4913"/>
    <w:rsid w:val="00CF5682"/>
    <w:rsid w:val="00CF5693"/>
    <w:rsid w:val="00CF63D2"/>
    <w:rsid w:val="00CF64E7"/>
    <w:rsid w:val="00CF7391"/>
    <w:rsid w:val="00CF77CA"/>
    <w:rsid w:val="00D00288"/>
    <w:rsid w:val="00D00C3F"/>
    <w:rsid w:val="00D01704"/>
    <w:rsid w:val="00D02257"/>
    <w:rsid w:val="00D03D35"/>
    <w:rsid w:val="00D0416F"/>
    <w:rsid w:val="00D04F41"/>
    <w:rsid w:val="00D06A42"/>
    <w:rsid w:val="00D06ADA"/>
    <w:rsid w:val="00D06CDD"/>
    <w:rsid w:val="00D06EA6"/>
    <w:rsid w:val="00D06EF9"/>
    <w:rsid w:val="00D07902"/>
    <w:rsid w:val="00D10D21"/>
    <w:rsid w:val="00D11E41"/>
    <w:rsid w:val="00D12C56"/>
    <w:rsid w:val="00D12EBC"/>
    <w:rsid w:val="00D1403E"/>
    <w:rsid w:val="00D14D4A"/>
    <w:rsid w:val="00D15B8D"/>
    <w:rsid w:val="00D15E32"/>
    <w:rsid w:val="00D1685F"/>
    <w:rsid w:val="00D16E41"/>
    <w:rsid w:val="00D204CF"/>
    <w:rsid w:val="00D20832"/>
    <w:rsid w:val="00D20EA9"/>
    <w:rsid w:val="00D2131C"/>
    <w:rsid w:val="00D225BE"/>
    <w:rsid w:val="00D228AC"/>
    <w:rsid w:val="00D232D9"/>
    <w:rsid w:val="00D2399B"/>
    <w:rsid w:val="00D25208"/>
    <w:rsid w:val="00D25783"/>
    <w:rsid w:val="00D26177"/>
    <w:rsid w:val="00D26768"/>
    <w:rsid w:val="00D26875"/>
    <w:rsid w:val="00D27D8A"/>
    <w:rsid w:val="00D306C5"/>
    <w:rsid w:val="00D308B3"/>
    <w:rsid w:val="00D31911"/>
    <w:rsid w:val="00D3263E"/>
    <w:rsid w:val="00D32908"/>
    <w:rsid w:val="00D32E9E"/>
    <w:rsid w:val="00D33073"/>
    <w:rsid w:val="00D3349A"/>
    <w:rsid w:val="00D34407"/>
    <w:rsid w:val="00D345A0"/>
    <w:rsid w:val="00D3523B"/>
    <w:rsid w:val="00D353CD"/>
    <w:rsid w:val="00D356B6"/>
    <w:rsid w:val="00D35E20"/>
    <w:rsid w:val="00D36673"/>
    <w:rsid w:val="00D36DE7"/>
    <w:rsid w:val="00D4044B"/>
    <w:rsid w:val="00D40E88"/>
    <w:rsid w:val="00D41B5E"/>
    <w:rsid w:val="00D42D04"/>
    <w:rsid w:val="00D430F0"/>
    <w:rsid w:val="00D43311"/>
    <w:rsid w:val="00D43C3C"/>
    <w:rsid w:val="00D45137"/>
    <w:rsid w:val="00D45504"/>
    <w:rsid w:val="00D4589A"/>
    <w:rsid w:val="00D46289"/>
    <w:rsid w:val="00D46C9E"/>
    <w:rsid w:val="00D46DAE"/>
    <w:rsid w:val="00D47706"/>
    <w:rsid w:val="00D513B3"/>
    <w:rsid w:val="00D515A5"/>
    <w:rsid w:val="00D51DEA"/>
    <w:rsid w:val="00D5368E"/>
    <w:rsid w:val="00D544DD"/>
    <w:rsid w:val="00D549FE"/>
    <w:rsid w:val="00D54F22"/>
    <w:rsid w:val="00D5610A"/>
    <w:rsid w:val="00D5610B"/>
    <w:rsid w:val="00D56525"/>
    <w:rsid w:val="00D57333"/>
    <w:rsid w:val="00D57B98"/>
    <w:rsid w:val="00D6084A"/>
    <w:rsid w:val="00D6087D"/>
    <w:rsid w:val="00D60EDA"/>
    <w:rsid w:val="00D6110B"/>
    <w:rsid w:val="00D61782"/>
    <w:rsid w:val="00D6217C"/>
    <w:rsid w:val="00D624B0"/>
    <w:rsid w:val="00D62656"/>
    <w:rsid w:val="00D62897"/>
    <w:rsid w:val="00D629E3"/>
    <w:rsid w:val="00D62EFC"/>
    <w:rsid w:val="00D636B1"/>
    <w:rsid w:val="00D6595E"/>
    <w:rsid w:val="00D66285"/>
    <w:rsid w:val="00D666F2"/>
    <w:rsid w:val="00D67E76"/>
    <w:rsid w:val="00D7151A"/>
    <w:rsid w:val="00D71C4C"/>
    <w:rsid w:val="00D72099"/>
    <w:rsid w:val="00D72693"/>
    <w:rsid w:val="00D7271A"/>
    <w:rsid w:val="00D7336E"/>
    <w:rsid w:val="00D73813"/>
    <w:rsid w:val="00D7450E"/>
    <w:rsid w:val="00D74601"/>
    <w:rsid w:val="00D749F6"/>
    <w:rsid w:val="00D74E31"/>
    <w:rsid w:val="00D75C01"/>
    <w:rsid w:val="00D766AB"/>
    <w:rsid w:val="00D769AA"/>
    <w:rsid w:val="00D77361"/>
    <w:rsid w:val="00D77948"/>
    <w:rsid w:val="00D8002A"/>
    <w:rsid w:val="00D80355"/>
    <w:rsid w:val="00D80B2B"/>
    <w:rsid w:val="00D80C64"/>
    <w:rsid w:val="00D81A4B"/>
    <w:rsid w:val="00D822BA"/>
    <w:rsid w:val="00D82861"/>
    <w:rsid w:val="00D82980"/>
    <w:rsid w:val="00D829F1"/>
    <w:rsid w:val="00D82FD0"/>
    <w:rsid w:val="00D832E3"/>
    <w:rsid w:val="00D83A99"/>
    <w:rsid w:val="00D8461C"/>
    <w:rsid w:val="00D84677"/>
    <w:rsid w:val="00D84E7B"/>
    <w:rsid w:val="00D8500B"/>
    <w:rsid w:val="00D85562"/>
    <w:rsid w:val="00D862A0"/>
    <w:rsid w:val="00D871B8"/>
    <w:rsid w:val="00D87ACA"/>
    <w:rsid w:val="00D9075F"/>
    <w:rsid w:val="00D91F6C"/>
    <w:rsid w:val="00D9228B"/>
    <w:rsid w:val="00D9243A"/>
    <w:rsid w:val="00D924E0"/>
    <w:rsid w:val="00D92537"/>
    <w:rsid w:val="00D92FAF"/>
    <w:rsid w:val="00D94D19"/>
    <w:rsid w:val="00D94D7B"/>
    <w:rsid w:val="00D952F7"/>
    <w:rsid w:val="00D96455"/>
    <w:rsid w:val="00D96DB0"/>
    <w:rsid w:val="00D96EF7"/>
    <w:rsid w:val="00D96F48"/>
    <w:rsid w:val="00D97122"/>
    <w:rsid w:val="00D97E84"/>
    <w:rsid w:val="00D97F5C"/>
    <w:rsid w:val="00DA180A"/>
    <w:rsid w:val="00DA2847"/>
    <w:rsid w:val="00DA3569"/>
    <w:rsid w:val="00DA3770"/>
    <w:rsid w:val="00DA42C7"/>
    <w:rsid w:val="00DA52EE"/>
    <w:rsid w:val="00DA542F"/>
    <w:rsid w:val="00DA6517"/>
    <w:rsid w:val="00DA665A"/>
    <w:rsid w:val="00DB1645"/>
    <w:rsid w:val="00DB2A0B"/>
    <w:rsid w:val="00DB3730"/>
    <w:rsid w:val="00DB45D5"/>
    <w:rsid w:val="00DB4F20"/>
    <w:rsid w:val="00DB51D9"/>
    <w:rsid w:val="00DB55E7"/>
    <w:rsid w:val="00DB69F9"/>
    <w:rsid w:val="00DB6CE2"/>
    <w:rsid w:val="00DB7A26"/>
    <w:rsid w:val="00DC015D"/>
    <w:rsid w:val="00DC0BE4"/>
    <w:rsid w:val="00DC0F34"/>
    <w:rsid w:val="00DC14CC"/>
    <w:rsid w:val="00DC2429"/>
    <w:rsid w:val="00DC387A"/>
    <w:rsid w:val="00DC3CD1"/>
    <w:rsid w:val="00DC40F7"/>
    <w:rsid w:val="00DC4397"/>
    <w:rsid w:val="00DC6630"/>
    <w:rsid w:val="00DD174E"/>
    <w:rsid w:val="00DD28E2"/>
    <w:rsid w:val="00DD3143"/>
    <w:rsid w:val="00DD3AFE"/>
    <w:rsid w:val="00DD3C80"/>
    <w:rsid w:val="00DD3CDF"/>
    <w:rsid w:val="00DD40B1"/>
    <w:rsid w:val="00DD45CD"/>
    <w:rsid w:val="00DD4D4D"/>
    <w:rsid w:val="00DD562F"/>
    <w:rsid w:val="00DD59CB"/>
    <w:rsid w:val="00DE19AD"/>
    <w:rsid w:val="00DE1A25"/>
    <w:rsid w:val="00DE2977"/>
    <w:rsid w:val="00DE29D1"/>
    <w:rsid w:val="00DE382D"/>
    <w:rsid w:val="00DE3A9D"/>
    <w:rsid w:val="00DE42B2"/>
    <w:rsid w:val="00DE432D"/>
    <w:rsid w:val="00DE6003"/>
    <w:rsid w:val="00DE7285"/>
    <w:rsid w:val="00DE7FD7"/>
    <w:rsid w:val="00DF06BA"/>
    <w:rsid w:val="00DF10F6"/>
    <w:rsid w:val="00DF16DF"/>
    <w:rsid w:val="00DF174D"/>
    <w:rsid w:val="00DF2371"/>
    <w:rsid w:val="00DF4FA3"/>
    <w:rsid w:val="00DF5A7A"/>
    <w:rsid w:val="00DF5D4F"/>
    <w:rsid w:val="00DF5E66"/>
    <w:rsid w:val="00DF7D82"/>
    <w:rsid w:val="00E01E0F"/>
    <w:rsid w:val="00E02061"/>
    <w:rsid w:val="00E0216A"/>
    <w:rsid w:val="00E02983"/>
    <w:rsid w:val="00E030E1"/>
    <w:rsid w:val="00E032E8"/>
    <w:rsid w:val="00E04DC4"/>
    <w:rsid w:val="00E04FE7"/>
    <w:rsid w:val="00E0520A"/>
    <w:rsid w:val="00E06848"/>
    <w:rsid w:val="00E074E2"/>
    <w:rsid w:val="00E10760"/>
    <w:rsid w:val="00E10B22"/>
    <w:rsid w:val="00E12B0A"/>
    <w:rsid w:val="00E13D1C"/>
    <w:rsid w:val="00E14204"/>
    <w:rsid w:val="00E146C1"/>
    <w:rsid w:val="00E148F0"/>
    <w:rsid w:val="00E150F4"/>
    <w:rsid w:val="00E158E3"/>
    <w:rsid w:val="00E16584"/>
    <w:rsid w:val="00E17DFE"/>
    <w:rsid w:val="00E20669"/>
    <w:rsid w:val="00E210E0"/>
    <w:rsid w:val="00E21195"/>
    <w:rsid w:val="00E21443"/>
    <w:rsid w:val="00E21EB1"/>
    <w:rsid w:val="00E22760"/>
    <w:rsid w:val="00E23491"/>
    <w:rsid w:val="00E23E70"/>
    <w:rsid w:val="00E23FCB"/>
    <w:rsid w:val="00E24500"/>
    <w:rsid w:val="00E24506"/>
    <w:rsid w:val="00E24B46"/>
    <w:rsid w:val="00E24E72"/>
    <w:rsid w:val="00E2580E"/>
    <w:rsid w:val="00E26E70"/>
    <w:rsid w:val="00E277B0"/>
    <w:rsid w:val="00E27F8D"/>
    <w:rsid w:val="00E30003"/>
    <w:rsid w:val="00E304E9"/>
    <w:rsid w:val="00E30814"/>
    <w:rsid w:val="00E30A5E"/>
    <w:rsid w:val="00E31EC7"/>
    <w:rsid w:val="00E33CF7"/>
    <w:rsid w:val="00E33EDE"/>
    <w:rsid w:val="00E3449A"/>
    <w:rsid w:val="00E34571"/>
    <w:rsid w:val="00E34AB5"/>
    <w:rsid w:val="00E379C9"/>
    <w:rsid w:val="00E405AB"/>
    <w:rsid w:val="00E4101B"/>
    <w:rsid w:val="00E415A1"/>
    <w:rsid w:val="00E41F67"/>
    <w:rsid w:val="00E42FD2"/>
    <w:rsid w:val="00E4328C"/>
    <w:rsid w:val="00E436B4"/>
    <w:rsid w:val="00E438AD"/>
    <w:rsid w:val="00E44F5C"/>
    <w:rsid w:val="00E455CC"/>
    <w:rsid w:val="00E46C42"/>
    <w:rsid w:val="00E46CCE"/>
    <w:rsid w:val="00E476C4"/>
    <w:rsid w:val="00E47746"/>
    <w:rsid w:val="00E47E95"/>
    <w:rsid w:val="00E50805"/>
    <w:rsid w:val="00E50EE6"/>
    <w:rsid w:val="00E51012"/>
    <w:rsid w:val="00E51BEF"/>
    <w:rsid w:val="00E53BAB"/>
    <w:rsid w:val="00E53E1B"/>
    <w:rsid w:val="00E54831"/>
    <w:rsid w:val="00E54A63"/>
    <w:rsid w:val="00E553B4"/>
    <w:rsid w:val="00E55CAF"/>
    <w:rsid w:val="00E55FF6"/>
    <w:rsid w:val="00E57983"/>
    <w:rsid w:val="00E57A5B"/>
    <w:rsid w:val="00E6075F"/>
    <w:rsid w:val="00E60A0B"/>
    <w:rsid w:val="00E61364"/>
    <w:rsid w:val="00E617F3"/>
    <w:rsid w:val="00E61C4B"/>
    <w:rsid w:val="00E621B0"/>
    <w:rsid w:val="00E6242D"/>
    <w:rsid w:val="00E62528"/>
    <w:rsid w:val="00E6261F"/>
    <w:rsid w:val="00E63B3A"/>
    <w:rsid w:val="00E63F8D"/>
    <w:rsid w:val="00E65139"/>
    <w:rsid w:val="00E65774"/>
    <w:rsid w:val="00E65FBA"/>
    <w:rsid w:val="00E666DE"/>
    <w:rsid w:val="00E6753E"/>
    <w:rsid w:val="00E707A5"/>
    <w:rsid w:val="00E7097A"/>
    <w:rsid w:val="00E71577"/>
    <w:rsid w:val="00E71E0B"/>
    <w:rsid w:val="00E72F9D"/>
    <w:rsid w:val="00E732EA"/>
    <w:rsid w:val="00E73C4E"/>
    <w:rsid w:val="00E74CBD"/>
    <w:rsid w:val="00E75075"/>
    <w:rsid w:val="00E75A78"/>
    <w:rsid w:val="00E75B86"/>
    <w:rsid w:val="00E77807"/>
    <w:rsid w:val="00E77ABC"/>
    <w:rsid w:val="00E77C4A"/>
    <w:rsid w:val="00E8129D"/>
    <w:rsid w:val="00E832CA"/>
    <w:rsid w:val="00E84B79"/>
    <w:rsid w:val="00E854D9"/>
    <w:rsid w:val="00E85653"/>
    <w:rsid w:val="00E86398"/>
    <w:rsid w:val="00E864F7"/>
    <w:rsid w:val="00E871B7"/>
    <w:rsid w:val="00E87293"/>
    <w:rsid w:val="00E900BB"/>
    <w:rsid w:val="00E91278"/>
    <w:rsid w:val="00E91B5B"/>
    <w:rsid w:val="00E91D31"/>
    <w:rsid w:val="00E93551"/>
    <w:rsid w:val="00E952B9"/>
    <w:rsid w:val="00E95857"/>
    <w:rsid w:val="00E964CC"/>
    <w:rsid w:val="00E96870"/>
    <w:rsid w:val="00E97D82"/>
    <w:rsid w:val="00EA00F8"/>
    <w:rsid w:val="00EA09DB"/>
    <w:rsid w:val="00EA0CCF"/>
    <w:rsid w:val="00EA107F"/>
    <w:rsid w:val="00EA12B1"/>
    <w:rsid w:val="00EA17A0"/>
    <w:rsid w:val="00EA1E93"/>
    <w:rsid w:val="00EA1FC6"/>
    <w:rsid w:val="00EA34D8"/>
    <w:rsid w:val="00EA412A"/>
    <w:rsid w:val="00EA466C"/>
    <w:rsid w:val="00EA47ED"/>
    <w:rsid w:val="00EA4E52"/>
    <w:rsid w:val="00EA50B3"/>
    <w:rsid w:val="00EA535C"/>
    <w:rsid w:val="00EA56FF"/>
    <w:rsid w:val="00EA6546"/>
    <w:rsid w:val="00EA77E9"/>
    <w:rsid w:val="00EB0680"/>
    <w:rsid w:val="00EB0CC6"/>
    <w:rsid w:val="00EB0E1A"/>
    <w:rsid w:val="00EB11DD"/>
    <w:rsid w:val="00EB1851"/>
    <w:rsid w:val="00EB21FD"/>
    <w:rsid w:val="00EB2597"/>
    <w:rsid w:val="00EB25C6"/>
    <w:rsid w:val="00EB269F"/>
    <w:rsid w:val="00EB362E"/>
    <w:rsid w:val="00EB3C44"/>
    <w:rsid w:val="00EB3CC9"/>
    <w:rsid w:val="00EB5ADD"/>
    <w:rsid w:val="00EB631A"/>
    <w:rsid w:val="00EB6504"/>
    <w:rsid w:val="00EB7052"/>
    <w:rsid w:val="00EC0119"/>
    <w:rsid w:val="00EC0173"/>
    <w:rsid w:val="00EC0E24"/>
    <w:rsid w:val="00EC158C"/>
    <w:rsid w:val="00EC185F"/>
    <w:rsid w:val="00EC24C3"/>
    <w:rsid w:val="00EC401D"/>
    <w:rsid w:val="00EC46C7"/>
    <w:rsid w:val="00EC4FF4"/>
    <w:rsid w:val="00EC60C5"/>
    <w:rsid w:val="00EC6A14"/>
    <w:rsid w:val="00EC74FE"/>
    <w:rsid w:val="00EC7B93"/>
    <w:rsid w:val="00EC7EA0"/>
    <w:rsid w:val="00ED005E"/>
    <w:rsid w:val="00ED0578"/>
    <w:rsid w:val="00ED136C"/>
    <w:rsid w:val="00ED15F4"/>
    <w:rsid w:val="00ED209A"/>
    <w:rsid w:val="00ED29C2"/>
    <w:rsid w:val="00ED2B86"/>
    <w:rsid w:val="00ED2E0D"/>
    <w:rsid w:val="00ED3534"/>
    <w:rsid w:val="00ED44E8"/>
    <w:rsid w:val="00ED4556"/>
    <w:rsid w:val="00ED4D25"/>
    <w:rsid w:val="00ED52F3"/>
    <w:rsid w:val="00ED5F75"/>
    <w:rsid w:val="00ED6F1B"/>
    <w:rsid w:val="00ED7A77"/>
    <w:rsid w:val="00EE1869"/>
    <w:rsid w:val="00EE2025"/>
    <w:rsid w:val="00EE36A1"/>
    <w:rsid w:val="00EE4025"/>
    <w:rsid w:val="00EE44C7"/>
    <w:rsid w:val="00EE59DD"/>
    <w:rsid w:val="00EE5AF2"/>
    <w:rsid w:val="00EE7D4D"/>
    <w:rsid w:val="00EE7F9B"/>
    <w:rsid w:val="00EF01FD"/>
    <w:rsid w:val="00EF0C8A"/>
    <w:rsid w:val="00EF0CE1"/>
    <w:rsid w:val="00EF0ED9"/>
    <w:rsid w:val="00EF1173"/>
    <w:rsid w:val="00EF123C"/>
    <w:rsid w:val="00EF19AF"/>
    <w:rsid w:val="00EF1BFE"/>
    <w:rsid w:val="00EF2D10"/>
    <w:rsid w:val="00EF371B"/>
    <w:rsid w:val="00EF3969"/>
    <w:rsid w:val="00EF4A34"/>
    <w:rsid w:val="00EF51EC"/>
    <w:rsid w:val="00EF5716"/>
    <w:rsid w:val="00EF5D2D"/>
    <w:rsid w:val="00EF5E57"/>
    <w:rsid w:val="00EF5F22"/>
    <w:rsid w:val="00EF6A1B"/>
    <w:rsid w:val="00EF6D53"/>
    <w:rsid w:val="00EF7B83"/>
    <w:rsid w:val="00F007DD"/>
    <w:rsid w:val="00F00816"/>
    <w:rsid w:val="00F0139F"/>
    <w:rsid w:val="00F01419"/>
    <w:rsid w:val="00F02028"/>
    <w:rsid w:val="00F051A0"/>
    <w:rsid w:val="00F053C4"/>
    <w:rsid w:val="00F06FD9"/>
    <w:rsid w:val="00F07B46"/>
    <w:rsid w:val="00F105B6"/>
    <w:rsid w:val="00F105E9"/>
    <w:rsid w:val="00F107CE"/>
    <w:rsid w:val="00F120F8"/>
    <w:rsid w:val="00F122FE"/>
    <w:rsid w:val="00F124EA"/>
    <w:rsid w:val="00F13A62"/>
    <w:rsid w:val="00F140A3"/>
    <w:rsid w:val="00F1438F"/>
    <w:rsid w:val="00F14A82"/>
    <w:rsid w:val="00F167ED"/>
    <w:rsid w:val="00F1785E"/>
    <w:rsid w:val="00F20C4D"/>
    <w:rsid w:val="00F2128D"/>
    <w:rsid w:val="00F21510"/>
    <w:rsid w:val="00F2151F"/>
    <w:rsid w:val="00F22120"/>
    <w:rsid w:val="00F222D1"/>
    <w:rsid w:val="00F22374"/>
    <w:rsid w:val="00F23274"/>
    <w:rsid w:val="00F23BF3"/>
    <w:rsid w:val="00F24528"/>
    <w:rsid w:val="00F248DB"/>
    <w:rsid w:val="00F24BD0"/>
    <w:rsid w:val="00F24F54"/>
    <w:rsid w:val="00F24F7B"/>
    <w:rsid w:val="00F25335"/>
    <w:rsid w:val="00F26687"/>
    <w:rsid w:val="00F2708A"/>
    <w:rsid w:val="00F30317"/>
    <w:rsid w:val="00F324A8"/>
    <w:rsid w:val="00F3323C"/>
    <w:rsid w:val="00F33AB1"/>
    <w:rsid w:val="00F33C37"/>
    <w:rsid w:val="00F34038"/>
    <w:rsid w:val="00F34910"/>
    <w:rsid w:val="00F34A90"/>
    <w:rsid w:val="00F34DCC"/>
    <w:rsid w:val="00F36473"/>
    <w:rsid w:val="00F365E5"/>
    <w:rsid w:val="00F36E63"/>
    <w:rsid w:val="00F3700B"/>
    <w:rsid w:val="00F377F3"/>
    <w:rsid w:val="00F37F6B"/>
    <w:rsid w:val="00F4014E"/>
    <w:rsid w:val="00F411A3"/>
    <w:rsid w:val="00F4243E"/>
    <w:rsid w:val="00F427D7"/>
    <w:rsid w:val="00F42C5B"/>
    <w:rsid w:val="00F43A26"/>
    <w:rsid w:val="00F43AE9"/>
    <w:rsid w:val="00F43B68"/>
    <w:rsid w:val="00F43F2A"/>
    <w:rsid w:val="00F46309"/>
    <w:rsid w:val="00F4638C"/>
    <w:rsid w:val="00F468C7"/>
    <w:rsid w:val="00F47159"/>
    <w:rsid w:val="00F47D97"/>
    <w:rsid w:val="00F502C5"/>
    <w:rsid w:val="00F51D1B"/>
    <w:rsid w:val="00F52160"/>
    <w:rsid w:val="00F52303"/>
    <w:rsid w:val="00F523B4"/>
    <w:rsid w:val="00F527A9"/>
    <w:rsid w:val="00F535DF"/>
    <w:rsid w:val="00F54561"/>
    <w:rsid w:val="00F54D50"/>
    <w:rsid w:val="00F55356"/>
    <w:rsid w:val="00F576A7"/>
    <w:rsid w:val="00F57DF5"/>
    <w:rsid w:val="00F57E0C"/>
    <w:rsid w:val="00F60094"/>
    <w:rsid w:val="00F600AC"/>
    <w:rsid w:val="00F606BC"/>
    <w:rsid w:val="00F60C7C"/>
    <w:rsid w:val="00F60D81"/>
    <w:rsid w:val="00F60DDC"/>
    <w:rsid w:val="00F61A4B"/>
    <w:rsid w:val="00F61E9E"/>
    <w:rsid w:val="00F6205E"/>
    <w:rsid w:val="00F621C2"/>
    <w:rsid w:val="00F62C01"/>
    <w:rsid w:val="00F62D6A"/>
    <w:rsid w:val="00F6323E"/>
    <w:rsid w:val="00F6365F"/>
    <w:rsid w:val="00F641F5"/>
    <w:rsid w:val="00F654FD"/>
    <w:rsid w:val="00F6568E"/>
    <w:rsid w:val="00F6608E"/>
    <w:rsid w:val="00F66989"/>
    <w:rsid w:val="00F672DF"/>
    <w:rsid w:val="00F70C24"/>
    <w:rsid w:val="00F7170B"/>
    <w:rsid w:val="00F71810"/>
    <w:rsid w:val="00F71E25"/>
    <w:rsid w:val="00F7221F"/>
    <w:rsid w:val="00F73767"/>
    <w:rsid w:val="00F739C5"/>
    <w:rsid w:val="00F73EDC"/>
    <w:rsid w:val="00F74192"/>
    <w:rsid w:val="00F74395"/>
    <w:rsid w:val="00F74C18"/>
    <w:rsid w:val="00F75C7F"/>
    <w:rsid w:val="00F766B8"/>
    <w:rsid w:val="00F76837"/>
    <w:rsid w:val="00F76872"/>
    <w:rsid w:val="00F76D4A"/>
    <w:rsid w:val="00F7777D"/>
    <w:rsid w:val="00F8067B"/>
    <w:rsid w:val="00F80837"/>
    <w:rsid w:val="00F81AF2"/>
    <w:rsid w:val="00F832E1"/>
    <w:rsid w:val="00F8398D"/>
    <w:rsid w:val="00F83C89"/>
    <w:rsid w:val="00F83D2A"/>
    <w:rsid w:val="00F85634"/>
    <w:rsid w:val="00F85CA7"/>
    <w:rsid w:val="00F860B3"/>
    <w:rsid w:val="00F8656A"/>
    <w:rsid w:val="00F86944"/>
    <w:rsid w:val="00F86F9B"/>
    <w:rsid w:val="00F87F58"/>
    <w:rsid w:val="00F90275"/>
    <w:rsid w:val="00F90B22"/>
    <w:rsid w:val="00F91BB5"/>
    <w:rsid w:val="00F9247C"/>
    <w:rsid w:val="00F92976"/>
    <w:rsid w:val="00F942F3"/>
    <w:rsid w:val="00F94732"/>
    <w:rsid w:val="00F95D9E"/>
    <w:rsid w:val="00F95DF8"/>
    <w:rsid w:val="00FA0697"/>
    <w:rsid w:val="00FA0D55"/>
    <w:rsid w:val="00FA0E15"/>
    <w:rsid w:val="00FA2255"/>
    <w:rsid w:val="00FA3699"/>
    <w:rsid w:val="00FA3D37"/>
    <w:rsid w:val="00FA3FBD"/>
    <w:rsid w:val="00FA4144"/>
    <w:rsid w:val="00FA42E3"/>
    <w:rsid w:val="00FA4E80"/>
    <w:rsid w:val="00FA637F"/>
    <w:rsid w:val="00FA66BC"/>
    <w:rsid w:val="00FA6D31"/>
    <w:rsid w:val="00FA72EC"/>
    <w:rsid w:val="00FA76C5"/>
    <w:rsid w:val="00FA7821"/>
    <w:rsid w:val="00FB0B08"/>
    <w:rsid w:val="00FB0CB1"/>
    <w:rsid w:val="00FB0D3D"/>
    <w:rsid w:val="00FB2427"/>
    <w:rsid w:val="00FB3D1E"/>
    <w:rsid w:val="00FB619B"/>
    <w:rsid w:val="00FB6590"/>
    <w:rsid w:val="00FB6F5D"/>
    <w:rsid w:val="00FB7725"/>
    <w:rsid w:val="00FB7EF4"/>
    <w:rsid w:val="00FB7EF5"/>
    <w:rsid w:val="00FC0BDE"/>
    <w:rsid w:val="00FC1063"/>
    <w:rsid w:val="00FC27F2"/>
    <w:rsid w:val="00FC3CDA"/>
    <w:rsid w:val="00FC4AFC"/>
    <w:rsid w:val="00FC5BE5"/>
    <w:rsid w:val="00FC5D3E"/>
    <w:rsid w:val="00FC7698"/>
    <w:rsid w:val="00FC7BFD"/>
    <w:rsid w:val="00FD0A9D"/>
    <w:rsid w:val="00FD0BBF"/>
    <w:rsid w:val="00FD1A08"/>
    <w:rsid w:val="00FD1BF5"/>
    <w:rsid w:val="00FD1FDE"/>
    <w:rsid w:val="00FD25A3"/>
    <w:rsid w:val="00FD31B1"/>
    <w:rsid w:val="00FD3F03"/>
    <w:rsid w:val="00FD4958"/>
    <w:rsid w:val="00FD4C68"/>
    <w:rsid w:val="00FD5443"/>
    <w:rsid w:val="00FD554F"/>
    <w:rsid w:val="00FD5B1E"/>
    <w:rsid w:val="00FD690D"/>
    <w:rsid w:val="00FE1BBC"/>
    <w:rsid w:val="00FE2467"/>
    <w:rsid w:val="00FE24EA"/>
    <w:rsid w:val="00FE2DD6"/>
    <w:rsid w:val="00FE3060"/>
    <w:rsid w:val="00FE3155"/>
    <w:rsid w:val="00FE3454"/>
    <w:rsid w:val="00FE5094"/>
    <w:rsid w:val="00FE5512"/>
    <w:rsid w:val="00FE5D98"/>
    <w:rsid w:val="00FE6E78"/>
    <w:rsid w:val="00FE732C"/>
    <w:rsid w:val="00FE7BF7"/>
    <w:rsid w:val="00FF06B8"/>
    <w:rsid w:val="00FF0C18"/>
    <w:rsid w:val="00FF10B1"/>
    <w:rsid w:val="00FF27E8"/>
    <w:rsid w:val="00FF2EE1"/>
    <w:rsid w:val="00FF4681"/>
    <w:rsid w:val="00FF59DC"/>
    <w:rsid w:val="00FF5B41"/>
    <w:rsid w:val="00FF612A"/>
    <w:rsid w:val="00FF65D8"/>
    <w:rsid w:val="00FF6CF1"/>
    <w:rsid w:val="00FF7253"/>
    <w:rsid w:val="462B2E98"/>
    <w:rsid w:val="4FB771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  <v:stroke weight=".5pt"/>
    </o:shapedefaults>
    <o:shapelayout v:ext="edit">
      <o:idmap v:ext="edit" data="1"/>
    </o:shapelayout>
  </w:shapeDefaults>
  <w:decimalSymbol w:val=","/>
  <w:listSeparator w:val=";"/>
  <w14:docId w14:val="2AED5BE5"/>
  <w15:docId w15:val="{6AA3D452-2E96-4636-8B54-9486A7F4E3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 w:qFormat="1"/>
    <w:lsdException w:name="index 2" w:semiHidden="1" w:unhideWhenUsed="1" w:qFormat="1"/>
    <w:lsdException w:name="index 3" w:semiHidden="1" w:unhideWhenUsed="1" w:qFormat="1"/>
    <w:lsdException w:name="index 4" w:semiHidden="1" w:unhideWhenUsed="1" w:qFormat="1"/>
    <w:lsdException w:name="index 5" w:semiHidden="1" w:unhideWhenUsed="1" w:qFormat="1"/>
    <w:lsdException w:name="index 6" w:semiHidden="1" w:unhideWhenUsed="1" w:qFormat="1"/>
    <w:lsdException w:name="index 7" w:semiHidden="1" w:unhideWhenUsed="1" w:qFormat="1"/>
    <w:lsdException w:name="index 8" w:semiHidden="1" w:unhideWhenUsed="1" w:qFormat="1"/>
    <w:lsdException w:name="index 9" w:semiHidden="1" w:unhideWhenUsed="1" w:qFormat="1"/>
    <w:lsdException w:name="toc 1" w:uiPriority="39" w:qFormat="1"/>
    <w:lsdException w:name="toc 2" w:uiPriority="39" w:qFormat="1"/>
    <w:lsdException w:name="toc 3" w:uiPriority="39" w:unhideWhenUsed="1" w:qFormat="1"/>
    <w:lsdException w:name="toc 4" w:uiPriority="0" w:unhideWhenUsed="1"/>
    <w:lsdException w:name="toc 5" w:uiPriority="0" w:unhideWhenUsed="1"/>
    <w:lsdException w:name="toc 6" w:uiPriority="0" w:unhideWhenUsed="1"/>
    <w:lsdException w:name="toc 7" w:uiPriority="0" w:unhideWhenUsed="1"/>
    <w:lsdException w:name="toc 8" w:uiPriority="0" w:unhideWhenUsed="1"/>
    <w:lsdException w:name="toc 9" w:uiPriority="0" w:unhideWhenUsed="1"/>
    <w:lsdException w:name="Normal Indent" w:semiHidden="1" w:unhideWhenUsed="1" w:qFormat="1"/>
    <w:lsdException w:name="footnote text" w:uiPriority="0" w:unhideWhenUsed="1" w:qFormat="1"/>
    <w:lsdException w:name="annotation text" w:uiPriority="0" w:unhideWhenUsed="1" w:qFormat="1"/>
    <w:lsdException w:name="header" w:uiPriority="0" w:qFormat="1"/>
    <w:lsdException w:name="footer" w:uiPriority="0" w:qFormat="1"/>
    <w:lsdException w:name="index heading" w:semiHidden="1" w:unhideWhenUsed="1" w:qFormat="1"/>
    <w:lsdException w:name="caption" w:uiPriority="0" w:unhideWhenUsed="1" w:qFormat="1"/>
    <w:lsdException w:name="table of figures" w:uiPriority="0" w:unhideWhenUsed="1"/>
    <w:lsdException w:name="envelope address" w:semiHidden="1" w:unhideWhenUsed="1" w:qFormat="1"/>
    <w:lsdException w:name="envelope return" w:semiHidden="1" w:uiPriority="0" w:unhideWhenUsed="1" w:qFormat="1"/>
    <w:lsdException w:name="footnote reference" w:semiHidden="1" w:unhideWhenUsed="1" w:qFormat="1"/>
    <w:lsdException w:name="annotation reference" w:semiHidden="1" w:uiPriority="0" w:unhideWhenUsed="1" w:qFormat="1"/>
    <w:lsdException w:name="line number" w:semiHidden="1" w:unhideWhenUsed="1"/>
    <w:lsdException w:name="page number" w:semiHidden="1" w:uiPriority="0" w:qFormat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 w:qFormat="1"/>
    <w:lsdException w:name="toa heading" w:semiHidden="1" w:unhideWhenUsed="1"/>
    <w:lsdException w:name="List" w:semiHidden="1" w:uiPriority="0" w:unhideWhenUsed="1" w:qFormat="1"/>
    <w:lsdException w:name="List Bullet" w:qFormat="1"/>
    <w:lsdException w:name="List Number" w:semiHidden="1" w:uiPriority="0" w:unhideWhenUsed="1" w:qFormat="1"/>
    <w:lsdException w:name="List 2" w:semiHidden="1" w:unhideWhenUsed="1" w:qFormat="1"/>
    <w:lsdException w:name="List 3" w:semiHidden="1" w:uiPriority="0" w:unhideWhenUsed="1" w:qFormat="1"/>
    <w:lsdException w:name="List 4" w:semiHidden="1" w:unhideWhenUsed="1" w:qFormat="1"/>
    <w:lsdException w:name="List 5" w:semiHidden="1" w:unhideWhenUsed="1" w:qFormat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 w:qFormat="1"/>
    <w:lsdException w:name="List Bullet 5" w:semiHidden="1" w:uiPriority="0" w:unhideWhenUsed="1" w:qFormat="1"/>
    <w:lsdException w:name="List Number 2" w:semiHidden="1" w:unhideWhenUsed="1" w:qFormat="1"/>
    <w:lsdException w:name="List Number 3" w:semiHidden="1" w:unhideWhenUsed="1" w:qFormat="1"/>
    <w:lsdException w:name="List Number 4" w:semiHidden="1" w:unhideWhenUsed="1" w:qFormat="1"/>
    <w:lsdException w:name="List Number 5" w:semiHidden="1" w:uiPriority="0" w:unhideWhenUsed="1" w:qFormat="1"/>
    <w:lsdException w:name="Title" w:uiPriority="0" w:qFormat="1"/>
    <w:lsdException w:name="Closing" w:semiHidden="1" w:uiPriority="0" w:unhideWhenUsed="1" w:qFormat="1"/>
    <w:lsdException w:name="Signature" w:semiHidden="1" w:unhideWhenUsed="1" w:qFormat="1"/>
    <w:lsdException w:name="Default Paragraph Font" w:semiHidden="1" w:uiPriority="1" w:unhideWhenUsed="1" w:qFormat="1"/>
    <w:lsdException w:name="Body Text" w:uiPriority="0" w:qFormat="1"/>
    <w:lsdException w:name="Body Text Indent" w:semiHidden="1" w:uiPriority="0" w:qFormat="1"/>
    <w:lsdException w:name="List Continue" w:semiHidden="1" w:unhideWhenUsed="1" w:qFormat="1"/>
    <w:lsdException w:name="List Continue 2" w:semiHidden="1" w:unhideWhenUsed="1" w:qFormat="1"/>
    <w:lsdException w:name="List Continue 3" w:semiHidden="1" w:unhideWhenUsed="1" w:qFormat="1"/>
    <w:lsdException w:name="List Continue 4" w:semiHidden="1" w:unhideWhenUsed="1" w:qFormat="1"/>
    <w:lsdException w:name="List Continue 5" w:semiHidden="1" w:unhideWhenUsed="1" w:qFormat="1"/>
    <w:lsdException w:name="Message Header" w:semiHidden="1" w:unhideWhenUsed="1" w:qFormat="1"/>
    <w:lsdException w:name="Subtitle" w:uiPriority="0" w:qFormat="1"/>
    <w:lsdException w:name="Salutation" w:semiHidden="1" w:uiPriority="0" w:unhideWhenUsed="1" w:qFormat="1"/>
    <w:lsdException w:name="Date" w:semiHidden="1" w:unhideWhenUsed="1" w:qFormat="1"/>
    <w:lsdException w:name="Body Text First Indent" w:semiHidden="1" w:unhideWhenUsed="1" w:qFormat="1"/>
    <w:lsdException w:name="Body Text First Indent 2" w:semiHidden="1" w:unhideWhenUsed="1" w:qFormat="1"/>
    <w:lsdException w:name="Note Heading" w:semiHidden="1" w:uiPriority="0" w:unhideWhenUsed="1" w:qFormat="1"/>
    <w:lsdException w:name="Body Text 2" w:semiHidden="1" w:uiPriority="0" w:qFormat="1"/>
    <w:lsdException w:name="Body Text 3" w:semiHidden="1" w:uiPriority="0" w:unhideWhenUsed="1" w:qFormat="1"/>
    <w:lsdException w:name="Body Text Indent 2" w:semiHidden="1" w:uiPriority="0" w:qFormat="1"/>
    <w:lsdException w:name="Body Text Indent 3" w:uiPriority="0" w:qFormat="1"/>
    <w:lsdException w:name="Block Text" w:semiHidden="1" w:uiPriority="0" w:unhideWhenUsed="1" w:qFormat="1"/>
    <w:lsdException w:name="Hyperlink" w:qFormat="1"/>
    <w:lsdException w:name="FollowedHyperlink" w:semiHidden="1" w:qFormat="1"/>
    <w:lsdException w:name="Strong" w:uiPriority="0" w:qFormat="1"/>
    <w:lsdException w:name="Emphasis" w:uiPriority="20" w:qFormat="1"/>
    <w:lsdException w:name="Document Map" w:semiHidden="1" w:uiPriority="0" w:qFormat="1"/>
    <w:lsdException w:name="Plain Text" w:semiHidden="1" w:uiPriority="0" w:unhideWhenUsed="1" w:qFormat="1"/>
    <w:lsdException w:name="E-mail Signature" w:semiHidden="1" w:unhideWhenUsed="1" w:qFormat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 w:qFormat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iPriority="0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288" w:lineRule="auto"/>
      <w:ind w:left="709" w:hanging="709"/>
      <w:jc w:val="both"/>
    </w:pPr>
    <w:rPr>
      <w:rFonts w:ascii="Arial" w:hAnsi="Arial"/>
      <w:lang w:eastAsia="en-US"/>
    </w:rPr>
  </w:style>
  <w:style w:type="paragraph" w:styleId="Ttulo1">
    <w:name w:val="heading 1"/>
    <w:basedOn w:val="Normal"/>
    <w:next w:val="Normal"/>
    <w:link w:val="Ttulo1Car"/>
    <w:qFormat/>
    <w:pPr>
      <w:suppressAutoHyphens/>
      <w:ind w:left="0" w:firstLine="0"/>
      <w:outlineLvl w:val="0"/>
    </w:pPr>
    <w:rPr>
      <w:rFonts w:ascii="Arial Negrita" w:hAnsi="Arial Negrita"/>
      <w:b/>
      <w:caps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pPr>
      <w:suppressAutoHyphens/>
      <w:ind w:left="0" w:firstLine="0"/>
      <w:outlineLvl w:val="1"/>
    </w:pPr>
    <w:rPr>
      <w:rFonts w:ascii="Arial Negrita" w:hAnsi="Arial Negrita"/>
      <w:b/>
      <w:sz w:val="22"/>
      <w:szCs w:val="22"/>
    </w:rPr>
  </w:style>
  <w:style w:type="paragraph" w:styleId="Ttulo3">
    <w:name w:val="heading 3"/>
    <w:basedOn w:val="Normal"/>
    <w:next w:val="Normal"/>
    <w:link w:val="Ttulo3Car"/>
    <w:uiPriority w:val="9"/>
    <w:qFormat/>
    <w:pPr>
      <w:ind w:left="0" w:firstLine="0"/>
      <w:outlineLvl w:val="2"/>
    </w:pPr>
    <w:rPr>
      <w:rFonts w:cs="Arial"/>
      <w:b/>
      <w:bCs/>
    </w:rPr>
  </w:style>
  <w:style w:type="paragraph" w:styleId="Ttulo4">
    <w:name w:val="heading 4"/>
    <w:basedOn w:val="Normal"/>
    <w:next w:val="Normal"/>
    <w:link w:val="Ttulo4Car"/>
    <w:qFormat/>
    <w:pPr>
      <w:ind w:left="0" w:firstLine="0"/>
      <w:outlineLvl w:val="3"/>
    </w:pPr>
    <w:rPr>
      <w:bCs/>
    </w:rPr>
  </w:style>
  <w:style w:type="paragraph" w:styleId="Ttulo5">
    <w:name w:val="heading 5"/>
    <w:basedOn w:val="Normal"/>
    <w:next w:val="Normal"/>
    <w:link w:val="Ttulo5Car"/>
    <w:qFormat/>
    <w:pPr>
      <w:keepNext/>
      <w:suppressAutoHyphens/>
      <w:ind w:left="0" w:firstLine="0"/>
      <w:outlineLvl w:val="4"/>
    </w:pPr>
    <w:rPr>
      <w:b/>
    </w:rPr>
  </w:style>
  <w:style w:type="paragraph" w:styleId="Ttulo6">
    <w:name w:val="heading 6"/>
    <w:basedOn w:val="Normal"/>
    <w:next w:val="Normal"/>
    <w:link w:val="Ttulo6Car"/>
    <w:qFormat/>
    <w:pPr>
      <w:spacing w:before="240" w:after="60"/>
      <w:ind w:left="0" w:firstLine="0"/>
      <w:outlineLvl w:val="5"/>
    </w:pPr>
    <w:rPr>
      <w:rFonts w:ascii="Times New Roman" w:hAnsi="Times New Roman"/>
      <w:b/>
      <w:bCs/>
      <w:szCs w:val="22"/>
    </w:rPr>
  </w:style>
  <w:style w:type="paragraph" w:styleId="Ttulo7">
    <w:name w:val="heading 7"/>
    <w:basedOn w:val="Normal"/>
    <w:next w:val="Normal"/>
    <w:link w:val="Ttulo7Car"/>
    <w:qFormat/>
    <w:pPr>
      <w:spacing w:before="240" w:after="60"/>
      <w:ind w:left="0" w:firstLine="0"/>
      <w:outlineLvl w:val="6"/>
    </w:pPr>
    <w:rPr>
      <w:rFonts w:ascii="Times New Roman" w:hAnsi="Times New Roman"/>
      <w:sz w:val="24"/>
      <w:szCs w:val="24"/>
    </w:rPr>
  </w:style>
  <w:style w:type="paragraph" w:styleId="Ttulo8">
    <w:name w:val="heading 8"/>
    <w:basedOn w:val="Normal"/>
    <w:next w:val="Normal"/>
    <w:link w:val="Ttulo8Car"/>
    <w:qFormat/>
    <w:pPr>
      <w:spacing w:before="240" w:after="60"/>
      <w:ind w:left="0" w:firstLine="0"/>
      <w:outlineLvl w:val="7"/>
    </w:pPr>
    <w:rPr>
      <w:rFonts w:ascii="Times New Roman" w:hAnsi="Times New Roman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qFormat/>
    <w:pPr>
      <w:spacing w:before="240" w:after="60"/>
      <w:ind w:left="0" w:firstLine="0"/>
      <w:outlineLvl w:val="8"/>
    </w:pPr>
    <w:rPr>
      <w:rFonts w:cs="Arial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qFormat/>
    <w:pPr>
      <w:spacing w:line="240" w:lineRule="auto"/>
    </w:pPr>
    <w:rPr>
      <w:rFonts w:ascii="Tahoma" w:hAnsi="Tahoma" w:cs="Tahoma"/>
      <w:sz w:val="16"/>
      <w:szCs w:val="16"/>
    </w:rPr>
  </w:style>
  <w:style w:type="paragraph" w:styleId="Textodebloque">
    <w:name w:val="Block Text"/>
    <w:basedOn w:val="Normal"/>
    <w:semiHidden/>
    <w:unhideWhenUsed/>
    <w:qFormat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spacing w:line="276" w:lineRule="auto"/>
      <w:ind w:left="1152" w:right="1152" w:firstLine="0"/>
    </w:pPr>
    <w:rPr>
      <w:rFonts w:asciiTheme="minorHAnsi" w:eastAsiaTheme="minorEastAsia" w:hAnsiTheme="minorHAnsi" w:cstheme="minorBidi"/>
      <w:i/>
      <w:iCs/>
      <w:color w:val="4F81BD" w:themeColor="accent1"/>
      <w:sz w:val="22"/>
      <w:szCs w:val="22"/>
      <w:lang w:eastAsia="es-CL"/>
    </w:rPr>
  </w:style>
  <w:style w:type="paragraph" w:styleId="Textoindependiente">
    <w:name w:val="Body Text"/>
    <w:basedOn w:val="Normal"/>
    <w:link w:val="TextoindependienteCar1"/>
    <w:qFormat/>
    <w:pPr>
      <w:widowControl w:val="0"/>
      <w:spacing w:line="240" w:lineRule="auto"/>
      <w:ind w:left="0" w:firstLine="0"/>
    </w:pPr>
  </w:style>
  <w:style w:type="paragraph" w:styleId="Textoindependiente2">
    <w:name w:val="Body Text 2"/>
    <w:basedOn w:val="Normal"/>
    <w:link w:val="Textoindependiente2Car"/>
    <w:semiHidden/>
    <w:qFormat/>
    <w:pPr>
      <w:ind w:left="0" w:firstLine="0"/>
    </w:pPr>
  </w:style>
  <w:style w:type="paragraph" w:styleId="Textoindependiente3">
    <w:name w:val="Body Text 3"/>
    <w:basedOn w:val="Normal"/>
    <w:link w:val="Textoindependiente3Car"/>
    <w:semiHidden/>
    <w:unhideWhenUsed/>
    <w:qFormat/>
    <w:pPr>
      <w:spacing w:after="120" w:line="276" w:lineRule="auto"/>
      <w:ind w:left="0" w:firstLine="0"/>
    </w:pPr>
    <w:rPr>
      <w:rFonts w:asciiTheme="minorHAnsi" w:hAnsiTheme="minorHAnsi" w:cs="Arial"/>
      <w:sz w:val="16"/>
      <w:szCs w:val="16"/>
      <w:lang w:eastAsia="es-CL"/>
    </w:rPr>
  </w:style>
  <w:style w:type="paragraph" w:styleId="Textoindependienteprimerasangra">
    <w:name w:val="Body Text First Indent"/>
    <w:basedOn w:val="Textoindependiente"/>
    <w:link w:val="TextoindependienteprimerasangraCar"/>
    <w:uiPriority w:val="99"/>
    <w:semiHidden/>
    <w:unhideWhenUsed/>
    <w:qFormat/>
    <w:pPr>
      <w:widowControl/>
      <w:spacing w:line="276" w:lineRule="auto"/>
      <w:ind w:firstLine="360"/>
    </w:pPr>
    <w:rPr>
      <w:rFonts w:asciiTheme="minorHAnsi" w:hAnsiTheme="minorHAnsi" w:cs="Arial"/>
      <w:sz w:val="22"/>
      <w:szCs w:val="22"/>
      <w:lang w:eastAsia="es-CL"/>
    </w:rPr>
  </w:style>
  <w:style w:type="paragraph" w:styleId="Sangradetextonormal">
    <w:name w:val="Body Text Indent"/>
    <w:basedOn w:val="Normal"/>
    <w:link w:val="SangradetextonormalCar1"/>
    <w:semiHidden/>
    <w:qFormat/>
    <w:pPr>
      <w:suppressAutoHyphens/>
    </w:pPr>
    <w:rPr>
      <w:spacing w:val="-3"/>
    </w:rPr>
  </w:style>
  <w:style w:type="paragraph" w:styleId="Textoindependienteprimerasangra2">
    <w:name w:val="Body Text First Indent 2"/>
    <w:basedOn w:val="Sangradetextonormal"/>
    <w:link w:val="Textoindependienteprimerasangra2Car"/>
    <w:uiPriority w:val="99"/>
    <w:semiHidden/>
    <w:unhideWhenUsed/>
    <w:qFormat/>
    <w:pPr>
      <w:suppressAutoHyphens w:val="0"/>
      <w:spacing w:line="276" w:lineRule="auto"/>
      <w:ind w:left="360" w:firstLine="360"/>
    </w:pPr>
    <w:rPr>
      <w:rFonts w:asciiTheme="minorHAnsi" w:hAnsiTheme="minorHAnsi" w:cs="Arial"/>
      <w:spacing w:val="0"/>
      <w:sz w:val="22"/>
      <w:szCs w:val="22"/>
      <w:lang w:eastAsia="es-CL"/>
    </w:rPr>
  </w:style>
  <w:style w:type="paragraph" w:styleId="Sangra2detindependiente">
    <w:name w:val="Body Text Indent 2"/>
    <w:basedOn w:val="Normal"/>
    <w:link w:val="Sangra2detindependienteCar"/>
    <w:semiHidden/>
    <w:qFormat/>
    <w:pPr>
      <w:ind w:left="284" w:firstLine="0"/>
    </w:pPr>
  </w:style>
  <w:style w:type="paragraph" w:styleId="Sangra3detindependiente">
    <w:name w:val="Body Text Indent 3"/>
    <w:basedOn w:val="Normal"/>
    <w:link w:val="Sangra3detindependienteCar"/>
    <w:qFormat/>
    <w:pPr>
      <w:spacing w:line="360" w:lineRule="atLeast"/>
      <w:ind w:firstLine="0"/>
    </w:pPr>
    <w:rPr>
      <w:rFonts w:ascii="Helvetica" w:hAnsi="Helvetica"/>
      <w:lang w:eastAsia="es-ES"/>
    </w:rPr>
  </w:style>
  <w:style w:type="paragraph" w:styleId="Descripcin">
    <w:name w:val="caption"/>
    <w:basedOn w:val="Normal"/>
    <w:next w:val="Normal"/>
    <w:unhideWhenUsed/>
    <w:qFormat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Cierre">
    <w:name w:val="Closing"/>
    <w:basedOn w:val="Normal"/>
    <w:link w:val="CierreCar"/>
    <w:semiHidden/>
    <w:unhideWhenUsed/>
    <w:qFormat/>
    <w:pPr>
      <w:spacing w:line="240" w:lineRule="auto"/>
      <w:ind w:left="4252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Refdecomentario">
    <w:name w:val="annotation reference"/>
    <w:basedOn w:val="Fuentedeprrafopredeter"/>
    <w:semiHidden/>
    <w:unhideWhenUsed/>
    <w:qFormat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qFormat/>
    <w:pPr>
      <w:spacing w:line="240" w:lineRule="auto"/>
    </w:p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qFormat/>
    <w:rPr>
      <w:b/>
      <w:bCs/>
    </w:rPr>
  </w:style>
  <w:style w:type="paragraph" w:styleId="Fecha">
    <w:name w:val="Date"/>
    <w:basedOn w:val="Normal"/>
    <w:next w:val="Normal"/>
    <w:link w:val="FechaCar"/>
    <w:uiPriority w:val="99"/>
    <w:semiHidden/>
    <w:unhideWhenUsed/>
    <w:qFormat/>
    <w:pPr>
      <w:spacing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Mapadeldocumento">
    <w:name w:val="Document Map"/>
    <w:basedOn w:val="Normal"/>
    <w:link w:val="MapadeldocumentoCar"/>
    <w:semiHidden/>
    <w:qFormat/>
    <w:pPr>
      <w:shd w:val="clear" w:color="auto" w:fill="000080"/>
    </w:pPr>
    <w:rPr>
      <w:rFonts w:ascii="Tahoma" w:hAnsi="Tahoma"/>
    </w:rPr>
  </w:style>
  <w:style w:type="paragraph" w:styleId="Firmadecorreoelectrnico">
    <w:name w:val="E-mail Signature"/>
    <w:basedOn w:val="Normal"/>
    <w:link w:val="FirmadecorreoelectrnicoCar"/>
    <w:uiPriority w:val="99"/>
    <w:semiHidden/>
    <w:unhideWhenUsed/>
    <w:qFormat/>
    <w:pPr>
      <w:spacing w:line="240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nfasis">
    <w:name w:val="Emphasis"/>
    <w:basedOn w:val="Fuentedeprrafopredeter"/>
    <w:uiPriority w:val="20"/>
    <w:qFormat/>
    <w:rPr>
      <w:i/>
      <w:iCs/>
    </w:rPr>
  </w:style>
  <w:style w:type="character" w:styleId="Refdenotaalfinal">
    <w:name w:val="endnote reference"/>
    <w:basedOn w:val="Fuentedeprrafopredeter"/>
    <w:uiPriority w:val="99"/>
    <w:semiHidden/>
    <w:unhideWhenUsed/>
    <w:qFormat/>
    <w:rPr>
      <w:vertAlign w:val="superscript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qFormat/>
    <w:pPr>
      <w:spacing w:line="240" w:lineRule="auto"/>
      <w:ind w:left="0" w:firstLine="0"/>
    </w:pPr>
    <w:rPr>
      <w:rFonts w:asciiTheme="minorHAnsi" w:hAnsiTheme="minorHAnsi" w:cs="Arial"/>
      <w:lang w:eastAsia="es-CL"/>
    </w:rPr>
  </w:style>
  <w:style w:type="paragraph" w:styleId="Direccinsobre">
    <w:name w:val="envelope address"/>
    <w:basedOn w:val="Normal"/>
    <w:uiPriority w:val="99"/>
    <w:semiHidden/>
    <w:unhideWhenUsed/>
    <w:qFormat/>
    <w:pPr>
      <w:framePr w:w="7920" w:h="1980" w:hRule="exact" w:hSpace="180" w:wrap="auto" w:hAnchor="page" w:xAlign="center" w:yAlign="bottom"/>
      <w:spacing w:line="240" w:lineRule="auto"/>
      <w:ind w:left="2880" w:firstLine="0"/>
    </w:pPr>
    <w:rPr>
      <w:rFonts w:asciiTheme="majorHAnsi" w:eastAsiaTheme="majorEastAsia" w:hAnsiTheme="majorHAnsi" w:cstheme="majorBidi"/>
      <w:sz w:val="24"/>
      <w:szCs w:val="24"/>
      <w:lang w:eastAsia="es-CL"/>
    </w:rPr>
  </w:style>
  <w:style w:type="paragraph" w:styleId="Remitedesobre">
    <w:name w:val="envelope return"/>
    <w:basedOn w:val="Normal"/>
    <w:semiHidden/>
    <w:unhideWhenUsed/>
    <w:qFormat/>
    <w:pPr>
      <w:spacing w:line="240" w:lineRule="auto"/>
      <w:ind w:left="0" w:firstLine="0"/>
    </w:pPr>
    <w:rPr>
      <w:rFonts w:asciiTheme="majorHAnsi" w:eastAsiaTheme="majorEastAsia" w:hAnsiTheme="majorHAnsi" w:cstheme="majorBidi"/>
      <w:lang w:eastAsia="es-CL"/>
    </w:rPr>
  </w:style>
  <w:style w:type="character" w:styleId="Hipervnculovisitado">
    <w:name w:val="FollowedHyperlink"/>
    <w:uiPriority w:val="99"/>
    <w:semiHidden/>
    <w:qFormat/>
    <w:rPr>
      <w:color w:val="800080"/>
      <w:u w:val="single"/>
    </w:rPr>
  </w:style>
  <w:style w:type="paragraph" w:styleId="Piedepgina">
    <w:name w:val="footer"/>
    <w:basedOn w:val="Normal"/>
    <w:link w:val="PiedepginaCar"/>
    <w:qFormat/>
  </w:style>
  <w:style w:type="character" w:styleId="Refdenotaalpie">
    <w:name w:val="footnote reference"/>
    <w:basedOn w:val="Fuentedeprrafopredeter"/>
    <w:uiPriority w:val="99"/>
    <w:semiHidden/>
    <w:unhideWhenUsed/>
    <w:qFormat/>
    <w:rPr>
      <w:rFonts w:cs="Times New Roman"/>
      <w:vertAlign w:val="superscript"/>
    </w:rPr>
  </w:style>
  <w:style w:type="paragraph" w:styleId="Textonotapie">
    <w:name w:val="footnote text"/>
    <w:basedOn w:val="Normal"/>
    <w:link w:val="TextonotapieCar"/>
    <w:unhideWhenUsed/>
    <w:qFormat/>
    <w:pPr>
      <w:spacing w:line="276" w:lineRule="auto"/>
      <w:ind w:left="0" w:firstLine="0"/>
    </w:pPr>
    <w:rPr>
      <w:rFonts w:asciiTheme="minorHAnsi" w:hAnsiTheme="minorHAnsi" w:cs="Arial"/>
      <w:lang w:eastAsia="es-CL"/>
    </w:rPr>
  </w:style>
  <w:style w:type="paragraph" w:styleId="Encabezado">
    <w:name w:val="header"/>
    <w:basedOn w:val="Normal"/>
    <w:link w:val="EncabezadoCar"/>
    <w:qFormat/>
  </w:style>
  <w:style w:type="paragraph" w:styleId="DireccinHTML">
    <w:name w:val="HTML Address"/>
    <w:basedOn w:val="Normal"/>
    <w:link w:val="DireccinHTMLCar"/>
    <w:uiPriority w:val="99"/>
    <w:semiHidden/>
    <w:unhideWhenUsed/>
    <w:qFormat/>
    <w:pPr>
      <w:spacing w:line="240" w:lineRule="auto"/>
      <w:ind w:left="0" w:firstLine="0"/>
    </w:pPr>
    <w:rPr>
      <w:rFonts w:asciiTheme="minorHAnsi" w:hAnsiTheme="minorHAnsi" w:cs="Arial"/>
      <w:i/>
      <w:iCs/>
      <w:sz w:val="22"/>
      <w:szCs w:val="22"/>
      <w:lang w:eastAsia="es-CL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qFormat/>
    <w:pPr>
      <w:spacing w:line="240" w:lineRule="auto"/>
      <w:ind w:left="0" w:firstLine="0"/>
    </w:pPr>
    <w:rPr>
      <w:rFonts w:ascii="Consolas" w:hAnsi="Consolas" w:cs="Arial"/>
      <w:lang w:eastAsia="es-CL"/>
    </w:rPr>
  </w:style>
  <w:style w:type="character" w:styleId="Hipervnculo">
    <w:name w:val="Hyperlink"/>
    <w:uiPriority w:val="99"/>
    <w:qFormat/>
    <w:rPr>
      <w:color w:val="0000FF"/>
      <w:u w:val="single"/>
    </w:rPr>
  </w:style>
  <w:style w:type="paragraph" w:styleId="ndice1">
    <w:name w:val="index 1"/>
    <w:basedOn w:val="Normal"/>
    <w:next w:val="Normal"/>
    <w:uiPriority w:val="99"/>
    <w:semiHidden/>
    <w:unhideWhenUsed/>
    <w:qFormat/>
    <w:pPr>
      <w:spacing w:line="240" w:lineRule="auto"/>
      <w:ind w:left="2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2">
    <w:name w:val="index 2"/>
    <w:basedOn w:val="Normal"/>
    <w:next w:val="Normal"/>
    <w:uiPriority w:val="99"/>
    <w:semiHidden/>
    <w:unhideWhenUsed/>
    <w:qFormat/>
    <w:pPr>
      <w:spacing w:line="240" w:lineRule="auto"/>
      <w:ind w:left="44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3">
    <w:name w:val="index 3"/>
    <w:basedOn w:val="Normal"/>
    <w:next w:val="Normal"/>
    <w:uiPriority w:val="99"/>
    <w:semiHidden/>
    <w:unhideWhenUsed/>
    <w:qFormat/>
    <w:pPr>
      <w:spacing w:line="240" w:lineRule="auto"/>
      <w:ind w:left="66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4">
    <w:name w:val="index 4"/>
    <w:basedOn w:val="Normal"/>
    <w:next w:val="Normal"/>
    <w:uiPriority w:val="99"/>
    <w:semiHidden/>
    <w:unhideWhenUsed/>
    <w:qFormat/>
    <w:pPr>
      <w:spacing w:line="240" w:lineRule="auto"/>
      <w:ind w:left="88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5">
    <w:name w:val="index 5"/>
    <w:basedOn w:val="Normal"/>
    <w:next w:val="Normal"/>
    <w:uiPriority w:val="99"/>
    <w:semiHidden/>
    <w:unhideWhenUsed/>
    <w:qFormat/>
    <w:pPr>
      <w:spacing w:line="240" w:lineRule="auto"/>
      <w:ind w:left="110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6">
    <w:name w:val="index 6"/>
    <w:basedOn w:val="Normal"/>
    <w:next w:val="Normal"/>
    <w:uiPriority w:val="99"/>
    <w:semiHidden/>
    <w:unhideWhenUsed/>
    <w:qFormat/>
    <w:pPr>
      <w:spacing w:line="240" w:lineRule="auto"/>
      <w:ind w:left="13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7">
    <w:name w:val="index 7"/>
    <w:basedOn w:val="Normal"/>
    <w:next w:val="Normal"/>
    <w:uiPriority w:val="99"/>
    <w:semiHidden/>
    <w:unhideWhenUsed/>
    <w:qFormat/>
    <w:pPr>
      <w:spacing w:line="240" w:lineRule="auto"/>
      <w:ind w:left="154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8">
    <w:name w:val="index 8"/>
    <w:basedOn w:val="Normal"/>
    <w:next w:val="Normal"/>
    <w:uiPriority w:val="99"/>
    <w:semiHidden/>
    <w:unhideWhenUsed/>
    <w:qFormat/>
    <w:pPr>
      <w:spacing w:line="240" w:lineRule="auto"/>
      <w:ind w:left="176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9">
    <w:name w:val="index 9"/>
    <w:basedOn w:val="Normal"/>
    <w:next w:val="Normal"/>
    <w:uiPriority w:val="99"/>
    <w:semiHidden/>
    <w:unhideWhenUsed/>
    <w:qFormat/>
    <w:pPr>
      <w:spacing w:line="240" w:lineRule="auto"/>
      <w:ind w:left="198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Ttulodendice">
    <w:name w:val="index heading"/>
    <w:basedOn w:val="Normal"/>
    <w:next w:val="ndice1"/>
    <w:uiPriority w:val="99"/>
    <w:semiHidden/>
    <w:unhideWhenUsed/>
    <w:qFormat/>
    <w:pPr>
      <w:spacing w:line="276" w:lineRule="auto"/>
      <w:ind w:left="0" w:firstLine="0"/>
    </w:pPr>
    <w:rPr>
      <w:rFonts w:asciiTheme="majorHAnsi" w:eastAsiaTheme="majorEastAsia" w:hAnsiTheme="majorHAnsi" w:cstheme="majorBidi"/>
      <w:b/>
      <w:bCs/>
      <w:sz w:val="22"/>
      <w:szCs w:val="22"/>
      <w:lang w:eastAsia="es-CL"/>
    </w:rPr>
  </w:style>
  <w:style w:type="paragraph" w:styleId="Lista">
    <w:name w:val="List"/>
    <w:basedOn w:val="Normal"/>
    <w:semiHidden/>
    <w:unhideWhenUsed/>
    <w:qFormat/>
    <w:pPr>
      <w:spacing w:line="276" w:lineRule="auto"/>
      <w:ind w:left="283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2">
    <w:name w:val="List 2"/>
    <w:basedOn w:val="Normal"/>
    <w:uiPriority w:val="99"/>
    <w:semiHidden/>
    <w:unhideWhenUsed/>
    <w:qFormat/>
    <w:pPr>
      <w:spacing w:line="276" w:lineRule="auto"/>
      <w:ind w:left="566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3">
    <w:name w:val="List 3"/>
    <w:basedOn w:val="Normal"/>
    <w:semiHidden/>
    <w:unhideWhenUsed/>
    <w:qFormat/>
    <w:pPr>
      <w:spacing w:line="276" w:lineRule="auto"/>
      <w:ind w:left="849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4">
    <w:name w:val="List 4"/>
    <w:basedOn w:val="Normal"/>
    <w:uiPriority w:val="99"/>
    <w:semiHidden/>
    <w:unhideWhenUsed/>
    <w:qFormat/>
    <w:pPr>
      <w:spacing w:line="276" w:lineRule="auto"/>
      <w:ind w:left="1132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5">
    <w:name w:val="List 5"/>
    <w:basedOn w:val="Normal"/>
    <w:uiPriority w:val="99"/>
    <w:semiHidden/>
    <w:unhideWhenUsed/>
    <w:qFormat/>
    <w:pPr>
      <w:spacing w:line="276" w:lineRule="auto"/>
      <w:ind w:left="1415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">
    <w:name w:val="List Bullet"/>
    <w:basedOn w:val="Normal"/>
    <w:uiPriority w:val="99"/>
    <w:qFormat/>
    <w:pPr>
      <w:numPr>
        <w:numId w:val="1"/>
      </w:numPr>
      <w:spacing w:line="240" w:lineRule="auto"/>
    </w:pPr>
    <w:rPr>
      <w:lang w:eastAsia="es-ES"/>
    </w:rPr>
  </w:style>
  <w:style w:type="paragraph" w:styleId="Listaconvietas2">
    <w:name w:val="List Bullet 2"/>
    <w:basedOn w:val="Normal"/>
    <w:semiHidden/>
    <w:unhideWhenUsed/>
    <w:qFormat/>
    <w:pPr>
      <w:numPr>
        <w:numId w:val="2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3">
    <w:name w:val="List Bullet 3"/>
    <w:basedOn w:val="Normal"/>
    <w:semiHidden/>
    <w:unhideWhenUsed/>
    <w:qFormat/>
    <w:pPr>
      <w:numPr>
        <w:numId w:val="3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4">
    <w:name w:val="List Bullet 4"/>
    <w:basedOn w:val="Normal"/>
    <w:semiHidden/>
    <w:unhideWhenUsed/>
    <w:qFormat/>
    <w:pPr>
      <w:numPr>
        <w:numId w:val="4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5">
    <w:name w:val="List Bullet 5"/>
    <w:basedOn w:val="Normal"/>
    <w:semiHidden/>
    <w:unhideWhenUsed/>
    <w:qFormat/>
    <w:pPr>
      <w:numPr>
        <w:numId w:val="5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">
    <w:name w:val="List Continue"/>
    <w:basedOn w:val="Normal"/>
    <w:uiPriority w:val="99"/>
    <w:semiHidden/>
    <w:unhideWhenUsed/>
    <w:qFormat/>
    <w:pPr>
      <w:spacing w:after="120" w:line="276" w:lineRule="auto"/>
      <w:ind w:left="283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2">
    <w:name w:val="List Continue 2"/>
    <w:basedOn w:val="Normal"/>
    <w:uiPriority w:val="99"/>
    <w:semiHidden/>
    <w:unhideWhenUsed/>
    <w:qFormat/>
    <w:pPr>
      <w:spacing w:after="120" w:line="276" w:lineRule="auto"/>
      <w:ind w:left="566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3">
    <w:name w:val="List Continue 3"/>
    <w:basedOn w:val="Normal"/>
    <w:uiPriority w:val="99"/>
    <w:semiHidden/>
    <w:unhideWhenUsed/>
    <w:qFormat/>
    <w:pPr>
      <w:spacing w:after="120" w:line="276" w:lineRule="auto"/>
      <w:ind w:left="849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4">
    <w:name w:val="List Continue 4"/>
    <w:basedOn w:val="Normal"/>
    <w:uiPriority w:val="99"/>
    <w:semiHidden/>
    <w:unhideWhenUsed/>
    <w:qFormat/>
    <w:pPr>
      <w:spacing w:after="120" w:line="276" w:lineRule="auto"/>
      <w:ind w:left="1132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5">
    <w:name w:val="List Continue 5"/>
    <w:basedOn w:val="Normal"/>
    <w:uiPriority w:val="99"/>
    <w:semiHidden/>
    <w:unhideWhenUsed/>
    <w:qFormat/>
    <w:pPr>
      <w:spacing w:after="120" w:line="276" w:lineRule="auto"/>
      <w:ind w:left="1415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">
    <w:name w:val="List Number"/>
    <w:basedOn w:val="Normal"/>
    <w:semiHidden/>
    <w:unhideWhenUsed/>
    <w:qFormat/>
    <w:pPr>
      <w:numPr>
        <w:numId w:val="6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2">
    <w:name w:val="List Number 2"/>
    <w:basedOn w:val="Normal"/>
    <w:uiPriority w:val="99"/>
    <w:semiHidden/>
    <w:unhideWhenUsed/>
    <w:qFormat/>
    <w:pPr>
      <w:numPr>
        <w:numId w:val="7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3">
    <w:name w:val="List Number 3"/>
    <w:basedOn w:val="Normal"/>
    <w:uiPriority w:val="99"/>
    <w:semiHidden/>
    <w:unhideWhenUsed/>
    <w:qFormat/>
    <w:pPr>
      <w:numPr>
        <w:numId w:val="8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4">
    <w:name w:val="List Number 4"/>
    <w:basedOn w:val="Normal"/>
    <w:uiPriority w:val="99"/>
    <w:semiHidden/>
    <w:unhideWhenUsed/>
    <w:qFormat/>
    <w:pPr>
      <w:numPr>
        <w:numId w:val="9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5">
    <w:name w:val="List Number 5"/>
    <w:basedOn w:val="Normal"/>
    <w:semiHidden/>
    <w:unhideWhenUsed/>
    <w:qFormat/>
    <w:pPr>
      <w:numPr>
        <w:numId w:val="10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Textomacro">
    <w:name w:val="macro"/>
    <w:link w:val="TextomacroCar"/>
    <w:uiPriority w:val="99"/>
    <w:semiHidden/>
    <w:unhideWhenUsed/>
    <w:qFormat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76" w:lineRule="auto"/>
      <w:jc w:val="both"/>
    </w:pPr>
    <w:rPr>
      <w:rFonts w:ascii="Consolas" w:hAnsi="Consolas" w:cs="Arial"/>
    </w:rPr>
  </w:style>
  <w:style w:type="paragraph" w:styleId="Encabezadodemensaje">
    <w:name w:val="Message Header"/>
    <w:basedOn w:val="Normal"/>
    <w:link w:val="EncabezadodemensajeCar"/>
    <w:uiPriority w:val="99"/>
    <w:semiHidden/>
    <w:unhideWhenUsed/>
    <w:qFormat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  <w:lang w:eastAsia="es-CL"/>
    </w:rPr>
  </w:style>
  <w:style w:type="paragraph" w:styleId="NormalWeb">
    <w:name w:val="Normal (Web)"/>
    <w:basedOn w:val="Normal"/>
    <w:uiPriority w:val="99"/>
    <w:semiHidden/>
    <w:unhideWhenUsed/>
    <w:qFormat/>
    <w:pPr>
      <w:spacing w:before="100" w:beforeAutospacing="1" w:after="100" w:afterAutospacing="1" w:line="240" w:lineRule="auto"/>
      <w:ind w:left="0" w:firstLine="0"/>
    </w:pPr>
    <w:rPr>
      <w:rFonts w:ascii="Times New Roman" w:hAnsi="Times New Roman" w:cs="Arial"/>
      <w:sz w:val="24"/>
      <w:szCs w:val="24"/>
      <w:lang w:eastAsia="es-CL"/>
    </w:rPr>
  </w:style>
  <w:style w:type="paragraph" w:styleId="Sangranormal">
    <w:name w:val="Normal Indent"/>
    <w:basedOn w:val="Normal"/>
    <w:uiPriority w:val="99"/>
    <w:semiHidden/>
    <w:unhideWhenUsed/>
    <w:qFormat/>
    <w:pPr>
      <w:spacing w:line="276" w:lineRule="auto"/>
      <w:ind w:left="72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Encabezadodenota">
    <w:name w:val="Note Heading"/>
    <w:basedOn w:val="Normal"/>
    <w:next w:val="Normal"/>
    <w:link w:val="EncabezadodenotaCar"/>
    <w:semiHidden/>
    <w:unhideWhenUsed/>
    <w:qFormat/>
    <w:pPr>
      <w:spacing w:line="240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Nmerodepgina">
    <w:name w:val="page number"/>
    <w:basedOn w:val="Fuentedeprrafopredeter"/>
    <w:semiHidden/>
    <w:qFormat/>
  </w:style>
  <w:style w:type="paragraph" w:styleId="Textosinformato">
    <w:name w:val="Plain Text"/>
    <w:basedOn w:val="Normal"/>
    <w:link w:val="TextosinformatoCar"/>
    <w:semiHidden/>
    <w:unhideWhenUsed/>
    <w:qFormat/>
    <w:pPr>
      <w:spacing w:line="240" w:lineRule="auto"/>
      <w:ind w:left="0" w:firstLine="0"/>
    </w:pPr>
    <w:rPr>
      <w:rFonts w:ascii="Consolas" w:hAnsi="Consolas" w:cs="Arial"/>
      <w:sz w:val="21"/>
      <w:szCs w:val="21"/>
      <w:lang w:eastAsia="es-CL"/>
    </w:rPr>
  </w:style>
  <w:style w:type="paragraph" w:styleId="Saludo">
    <w:name w:val="Salutation"/>
    <w:basedOn w:val="Normal"/>
    <w:next w:val="Normal"/>
    <w:link w:val="SaludoCar"/>
    <w:semiHidden/>
    <w:unhideWhenUsed/>
    <w:qFormat/>
    <w:pPr>
      <w:spacing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Firma">
    <w:name w:val="Signature"/>
    <w:basedOn w:val="Normal"/>
    <w:link w:val="FirmaCar"/>
    <w:uiPriority w:val="99"/>
    <w:semiHidden/>
    <w:unhideWhenUsed/>
    <w:qFormat/>
    <w:pPr>
      <w:spacing w:line="240" w:lineRule="auto"/>
      <w:ind w:left="4252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Textoennegrita">
    <w:name w:val="Strong"/>
    <w:basedOn w:val="Fuentedeprrafopredeter"/>
    <w:qFormat/>
    <w:rPr>
      <w:rFonts w:cs="Times New Roman"/>
      <w:b/>
      <w:bCs/>
    </w:rPr>
  </w:style>
  <w:style w:type="paragraph" w:styleId="Subttulo">
    <w:name w:val="Subtitle"/>
    <w:basedOn w:val="Normal"/>
    <w:next w:val="Normal"/>
    <w:link w:val="SubttuloCar"/>
    <w:qFormat/>
    <w:pPr>
      <w:spacing w:after="160" w:line="276" w:lineRule="auto"/>
    </w:pPr>
    <w:rPr>
      <w:rFonts w:asciiTheme="minorHAnsi" w:eastAsiaTheme="minorEastAsia" w:hAnsiTheme="minorHAnsi" w:cstheme="minorBidi"/>
      <w:color w:val="595959" w:themeColor="text1" w:themeTint="A6"/>
      <w:spacing w:val="15"/>
      <w:sz w:val="22"/>
      <w:szCs w:val="22"/>
      <w:lang w:eastAsia="es-CL"/>
    </w:rPr>
  </w:style>
  <w:style w:type="table" w:styleId="Tablaconcuadrcula">
    <w:name w:val="Table Grid"/>
    <w:basedOn w:val="Tab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consangra">
    <w:name w:val="table of authorities"/>
    <w:basedOn w:val="Normal"/>
    <w:next w:val="Normal"/>
    <w:uiPriority w:val="99"/>
    <w:semiHidden/>
    <w:unhideWhenUsed/>
    <w:pPr>
      <w:spacing w:line="276" w:lineRule="auto"/>
      <w:ind w:left="2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Tabladeilustraciones">
    <w:name w:val="table of figures"/>
    <w:basedOn w:val="Normal"/>
    <w:next w:val="Normal"/>
    <w:unhideWhenUsed/>
    <w:pPr>
      <w:widowControl w:val="0"/>
      <w:spacing w:line="240" w:lineRule="auto"/>
      <w:ind w:left="0" w:firstLine="0"/>
    </w:pPr>
    <w:rPr>
      <w:rFonts w:ascii="Calibri" w:hAnsi="Calibri" w:cs="Arial"/>
      <w:sz w:val="22"/>
      <w:lang w:eastAsia="es-MX"/>
    </w:rPr>
  </w:style>
  <w:style w:type="paragraph" w:styleId="Ttulo">
    <w:name w:val="Title"/>
    <w:basedOn w:val="Normal"/>
    <w:next w:val="Normal"/>
    <w:link w:val="TtuloCar"/>
    <w:qFormat/>
    <w:pPr>
      <w:jc w:val="center"/>
    </w:pPr>
    <w:rPr>
      <w:b/>
      <w:snapToGrid w:val="0"/>
      <w:color w:val="000000"/>
      <w:sz w:val="40"/>
      <w:lang w:val="pt-PT" w:eastAsia="es-ES"/>
    </w:rPr>
  </w:style>
  <w:style w:type="paragraph" w:styleId="Encabezadodelista">
    <w:name w:val="toa heading"/>
    <w:basedOn w:val="Normal"/>
    <w:next w:val="Normal"/>
    <w:uiPriority w:val="99"/>
    <w:semiHidden/>
    <w:unhideWhenUsed/>
    <w:pPr>
      <w:spacing w:before="120" w:line="276" w:lineRule="auto"/>
      <w:ind w:left="0" w:firstLine="0"/>
    </w:pPr>
    <w:rPr>
      <w:rFonts w:asciiTheme="majorHAnsi" w:eastAsiaTheme="majorEastAsia" w:hAnsiTheme="majorHAnsi" w:cstheme="majorBidi"/>
      <w:b/>
      <w:bCs/>
      <w:sz w:val="24"/>
      <w:szCs w:val="24"/>
      <w:lang w:eastAsia="es-CL"/>
    </w:rPr>
  </w:style>
  <w:style w:type="paragraph" w:styleId="TDC1">
    <w:name w:val="toc 1"/>
    <w:basedOn w:val="Normal"/>
    <w:next w:val="Normal"/>
    <w:uiPriority w:val="39"/>
    <w:qFormat/>
    <w:pPr>
      <w:tabs>
        <w:tab w:val="right" w:leader="dot" w:pos="9593"/>
      </w:tabs>
      <w:ind w:left="724" w:right="378" w:hanging="543"/>
    </w:pPr>
    <w:rPr>
      <w:b/>
    </w:rPr>
  </w:style>
  <w:style w:type="paragraph" w:styleId="TDC2">
    <w:name w:val="toc 2"/>
    <w:basedOn w:val="Normal"/>
    <w:next w:val="Normal"/>
    <w:uiPriority w:val="39"/>
    <w:qFormat/>
    <w:pPr>
      <w:tabs>
        <w:tab w:val="left" w:pos="960"/>
        <w:tab w:val="right" w:leader="dot" w:pos="9593"/>
        <w:tab w:val="right" w:leader="dot" w:pos="9961"/>
      </w:tabs>
      <w:ind w:left="724" w:right="378" w:hanging="543"/>
    </w:pPr>
  </w:style>
  <w:style w:type="paragraph" w:styleId="TDC3">
    <w:name w:val="toc 3"/>
    <w:basedOn w:val="Normal"/>
    <w:next w:val="Normal"/>
    <w:uiPriority w:val="39"/>
    <w:unhideWhenUsed/>
    <w:qFormat/>
    <w:pPr>
      <w:tabs>
        <w:tab w:val="left" w:pos="958"/>
        <w:tab w:val="right" w:pos="9594"/>
      </w:tabs>
      <w:ind w:left="725" w:right="380" w:hanging="544"/>
    </w:pPr>
    <w:rPr>
      <w:b/>
      <w:bCs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DC4">
    <w:name w:val="toc 4"/>
    <w:basedOn w:val="Normal"/>
    <w:next w:val="Normal"/>
    <w:unhideWhenUsed/>
    <w:pPr>
      <w:spacing w:after="100" w:line="276" w:lineRule="auto"/>
      <w:ind w:left="725" w:right="380" w:hanging="544"/>
      <w:jc w:val="left"/>
    </w:pPr>
    <w:rPr>
      <w:rFonts w:eastAsiaTheme="minorEastAsia" w:cstheme="minorBidi"/>
      <w:szCs w:val="22"/>
      <w:lang w:eastAsia="es-CL"/>
    </w:rPr>
  </w:style>
  <w:style w:type="paragraph" w:styleId="TDC5">
    <w:name w:val="toc 5"/>
    <w:basedOn w:val="Normal"/>
    <w:next w:val="Normal"/>
    <w:unhideWhenUsed/>
    <w:pPr>
      <w:spacing w:after="100" w:line="276" w:lineRule="auto"/>
      <w:ind w:left="88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6">
    <w:name w:val="toc 6"/>
    <w:basedOn w:val="Normal"/>
    <w:next w:val="Normal"/>
    <w:unhideWhenUsed/>
    <w:pPr>
      <w:spacing w:after="100" w:line="276" w:lineRule="auto"/>
      <w:ind w:left="110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7">
    <w:name w:val="toc 7"/>
    <w:basedOn w:val="Normal"/>
    <w:next w:val="Normal"/>
    <w:unhideWhenUsed/>
    <w:pPr>
      <w:spacing w:after="100" w:line="276" w:lineRule="auto"/>
      <w:ind w:left="132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8">
    <w:name w:val="toc 8"/>
    <w:basedOn w:val="Normal"/>
    <w:next w:val="Normal"/>
    <w:unhideWhenUsed/>
    <w:pPr>
      <w:spacing w:after="100" w:line="276" w:lineRule="auto"/>
      <w:ind w:left="154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9">
    <w:name w:val="toc 9"/>
    <w:basedOn w:val="Normal"/>
    <w:next w:val="Normal"/>
    <w:unhideWhenUsed/>
    <w:pPr>
      <w:spacing w:after="100" w:line="276" w:lineRule="auto"/>
      <w:ind w:left="176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Prrafodelista">
    <w:name w:val="List Paragraph"/>
    <w:basedOn w:val="Normal"/>
    <w:link w:val="PrrafodelistaCar"/>
    <w:uiPriority w:val="1"/>
    <w:qFormat/>
    <w:pPr>
      <w:ind w:left="708"/>
    </w:pPr>
  </w:style>
  <w:style w:type="paragraph" w:customStyle="1" w:styleId="default">
    <w:name w:val="default"/>
    <w:basedOn w:val="Normal"/>
    <w:uiPriority w:val="99"/>
    <w:qFormat/>
    <w:pPr>
      <w:autoSpaceDE w:val="0"/>
      <w:autoSpaceDN w:val="0"/>
      <w:spacing w:line="240" w:lineRule="auto"/>
      <w:ind w:left="0" w:firstLine="0"/>
      <w:jc w:val="left"/>
    </w:pPr>
    <w:rPr>
      <w:rFonts w:eastAsia="Calibri" w:cs="Arial"/>
      <w:color w:val="000000"/>
      <w:sz w:val="24"/>
      <w:szCs w:val="24"/>
      <w:lang w:eastAsia="es-CL"/>
    </w:rPr>
  </w:style>
  <w:style w:type="paragraph" w:customStyle="1" w:styleId="EstiloSangrafrancesa0cm">
    <w:name w:val="Estilo Sangría francesa:  0 cm"/>
    <w:basedOn w:val="Normal"/>
    <w:qFormat/>
    <w:pPr>
      <w:spacing w:before="120" w:after="120"/>
      <w:ind w:firstLine="0"/>
    </w:pPr>
    <w:rPr>
      <w:sz w:val="22"/>
    </w:rPr>
  </w:style>
  <w:style w:type="character" w:customStyle="1" w:styleId="TextodegloboCar">
    <w:name w:val="Texto de globo Car"/>
    <w:link w:val="Textodeglobo"/>
    <w:uiPriority w:val="99"/>
    <w:semiHidden/>
    <w:qFormat/>
    <w:rPr>
      <w:rFonts w:ascii="Tahoma" w:hAnsi="Tahoma" w:cs="Tahoma"/>
      <w:sz w:val="16"/>
      <w:szCs w:val="16"/>
      <w:lang w:val="es-ES" w:eastAsia="en-US"/>
    </w:rPr>
  </w:style>
  <w:style w:type="character" w:customStyle="1" w:styleId="Ttulo2Car">
    <w:name w:val="Título 2 Car"/>
    <w:link w:val="Ttulo2"/>
    <w:qFormat/>
    <w:rPr>
      <w:rFonts w:ascii="Arial Negrita" w:hAnsi="Arial Negrita"/>
      <w:b/>
      <w:sz w:val="22"/>
      <w:szCs w:val="22"/>
      <w:lang w:val="es-CL" w:eastAsia="en-US"/>
    </w:rPr>
  </w:style>
  <w:style w:type="paragraph" w:customStyle="1" w:styleId="Reviso1">
    <w:name w:val="Revisão1"/>
    <w:hidden/>
    <w:uiPriority w:val="99"/>
    <w:semiHidden/>
    <w:rPr>
      <w:rFonts w:ascii="Arial" w:hAnsi="Arial"/>
      <w:lang w:val="es-ES" w:eastAsia="en-US"/>
    </w:rPr>
  </w:style>
  <w:style w:type="paragraph" w:customStyle="1" w:styleId="Nmeracionletras">
    <w:name w:val="Númeracion (letras)"/>
    <w:basedOn w:val="Normal"/>
    <w:link w:val="NmeracionletrasCar"/>
    <w:qFormat/>
    <w:pPr>
      <w:numPr>
        <w:numId w:val="11"/>
      </w:numPr>
    </w:pPr>
  </w:style>
  <w:style w:type="character" w:customStyle="1" w:styleId="NmeracionletrasCar">
    <w:name w:val="Númeracion (letras) Car"/>
    <w:basedOn w:val="Fuentedeprrafopredeter"/>
    <w:link w:val="Nmeracionletras"/>
    <w:rPr>
      <w:rFonts w:ascii="Arial" w:hAnsi="Arial"/>
      <w:lang w:val="es-CL" w:eastAsia="en-US"/>
    </w:rPr>
  </w:style>
  <w:style w:type="character" w:styleId="Textodelmarcadordeposicin">
    <w:name w:val="Placeholder Text"/>
    <w:basedOn w:val="Fuentedeprrafopredeter"/>
    <w:uiPriority w:val="99"/>
    <w:semiHidden/>
    <w:rPr>
      <w:color w:val="808080"/>
    </w:rPr>
  </w:style>
  <w:style w:type="character" w:customStyle="1" w:styleId="TtuloCar">
    <w:name w:val="Título Car"/>
    <w:basedOn w:val="Fuentedeprrafopredeter"/>
    <w:link w:val="Ttulo"/>
    <w:rPr>
      <w:rFonts w:ascii="Arial" w:hAnsi="Arial"/>
      <w:b/>
      <w:snapToGrid w:val="0"/>
      <w:color w:val="000000"/>
      <w:sz w:val="40"/>
      <w:lang w:val="pt-PT"/>
    </w:rPr>
  </w:style>
  <w:style w:type="paragraph" w:customStyle="1" w:styleId="Im3Vietanormal1">
    <w:name w:val="Im3_Viñeta normal 1"/>
    <w:basedOn w:val="Prrafodelista"/>
    <w:link w:val="Im3Vietanormal1Car"/>
    <w:qFormat/>
    <w:pPr>
      <w:widowControl w:val="0"/>
      <w:spacing w:line="276" w:lineRule="auto"/>
      <w:ind w:left="567" w:firstLine="0"/>
      <w:contextualSpacing/>
    </w:pPr>
    <w:rPr>
      <w:rFonts w:cs="Arial"/>
      <w:spacing w:val="-1"/>
      <w:w w:val="97"/>
      <w:lang w:eastAsia="es-MX"/>
    </w:rPr>
  </w:style>
  <w:style w:type="paragraph" w:customStyle="1" w:styleId="VietaIM3">
    <w:name w:val="Viñeta (IM3)"/>
    <w:basedOn w:val="Prrafodelista"/>
    <w:link w:val="VietaIM3Car"/>
    <w:qFormat/>
    <w:pPr>
      <w:widowControl w:val="0"/>
      <w:numPr>
        <w:numId w:val="12"/>
      </w:numPr>
      <w:spacing w:line="240" w:lineRule="auto"/>
      <w:contextualSpacing/>
    </w:pPr>
    <w:rPr>
      <w:rFonts w:asciiTheme="minorHAnsi" w:hAnsiTheme="minorHAnsi" w:cstheme="minorHAnsi"/>
      <w:sz w:val="24"/>
      <w:lang w:eastAsia="es-MX"/>
    </w:rPr>
  </w:style>
  <w:style w:type="character" w:customStyle="1" w:styleId="VietaIM3Car">
    <w:name w:val="Viñeta (IM3) Car"/>
    <w:basedOn w:val="Fuentedeprrafopredeter"/>
    <w:link w:val="VietaIM3"/>
    <w:rPr>
      <w:rFonts w:asciiTheme="minorHAnsi" w:hAnsiTheme="minorHAnsi" w:cstheme="minorHAnsi"/>
      <w:sz w:val="24"/>
      <w:lang w:val="es-CL" w:eastAsia="es-MX"/>
    </w:rPr>
  </w:style>
  <w:style w:type="character" w:customStyle="1" w:styleId="TextocomentarioCar">
    <w:name w:val="Texto comentario Car"/>
    <w:basedOn w:val="Fuentedeprrafopredeter"/>
    <w:link w:val="Textocomentario"/>
    <w:uiPriority w:val="99"/>
    <w:rPr>
      <w:rFonts w:ascii="Arial" w:hAnsi="Arial"/>
      <w:lang w:val="es-CL" w:eastAsia="en-U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Pr>
      <w:rFonts w:ascii="Arial" w:hAnsi="Arial"/>
      <w:b/>
      <w:bCs/>
      <w:lang w:val="es-CL" w:eastAsia="en-US"/>
    </w:rPr>
  </w:style>
  <w:style w:type="paragraph" w:customStyle="1" w:styleId="TextoIM3">
    <w:name w:val="Texto IM3"/>
    <w:basedOn w:val="Normal"/>
    <w:link w:val="TextoIM3Car"/>
    <w:pPr>
      <w:widowControl w:val="0"/>
      <w:spacing w:line="276" w:lineRule="auto"/>
      <w:ind w:firstLine="0"/>
    </w:pPr>
    <w:rPr>
      <w:rFonts w:ascii="Frutiger-Light" w:hAnsi="Frutiger-Light" w:cs="Arial"/>
      <w:sz w:val="24"/>
      <w:lang w:val="es-ES" w:eastAsia="es-MX"/>
    </w:rPr>
  </w:style>
  <w:style w:type="character" w:customStyle="1" w:styleId="TextoIM3Car">
    <w:name w:val="Texto IM3 Car"/>
    <w:link w:val="TextoIM3"/>
    <w:locked/>
    <w:rPr>
      <w:rFonts w:ascii="Frutiger-Light" w:hAnsi="Frutiger-Light" w:cs="Arial"/>
      <w:sz w:val="24"/>
      <w:lang w:eastAsia="es-MX"/>
    </w:rPr>
  </w:style>
  <w:style w:type="character" w:customStyle="1" w:styleId="Ttulo1Car">
    <w:name w:val="Título 1 Car"/>
    <w:basedOn w:val="Fuentedeprrafopredeter"/>
    <w:link w:val="Ttulo1"/>
    <w:locked/>
    <w:rPr>
      <w:rFonts w:ascii="Arial Negrita" w:hAnsi="Arial Negrita"/>
      <w:b/>
      <w:caps/>
      <w:sz w:val="24"/>
      <w:szCs w:val="24"/>
      <w:lang w:val="es-CL" w:eastAsia="en-US"/>
    </w:rPr>
  </w:style>
  <w:style w:type="character" w:customStyle="1" w:styleId="Ttulo3Car">
    <w:name w:val="Título 3 Car"/>
    <w:basedOn w:val="Fuentedeprrafopredeter"/>
    <w:link w:val="Ttulo3"/>
    <w:uiPriority w:val="9"/>
    <w:locked/>
    <w:rPr>
      <w:rFonts w:ascii="Arial" w:hAnsi="Arial" w:cs="Arial"/>
      <w:b/>
      <w:bCs/>
      <w:lang w:val="es-CL" w:eastAsia="en-US"/>
    </w:rPr>
  </w:style>
  <w:style w:type="character" w:customStyle="1" w:styleId="Ttulo4Car">
    <w:name w:val="Título 4 Car"/>
    <w:basedOn w:val="Fuentedeprrafopredeter"/>
    <w:link w:val="Ttulo4"/>
    <w:locked/>
    <w:rPr>
      <w:rFonts w:ascii="Arial" w:hAnsi="Arial"/>
      <w:bCs/>
      <w:lang w:val="es-CL" w:eastAsia="en-US"/>
    </w:rPr>
  </w:style>
  <w:style w:type="character" w:customStyle="1" w:styleId="Ttulo5Car">
    <w:name w:val="Título 5 Car"/>
    <w:basedOn w:val="Fuentedeprrafopredeter"/>
    <w:link w:val="Ttulo5"/>
    <w:locked/>
    <w:rPr>
      <w:rFonts w:ascii="Arial" w:hAnsi="Arial"/>
      <w:b/>
      <w:lang w:val="es-CL" w:eastAsia="en-US"/>
    </w:rPr>
  </w:style>
  <w:style w:type="character" w:customStyle="1" w:styleId="Ttulo6Car">
    <w:name w:val="Título 6 Car"/>
    <w:basedOn w:val="Fuentedeprrafopredeter"/>
    <w:link w:val="Ttulo6"/>
    <w:locked/>
    <w:rPr>
      <w:b/>
      <w:bCs/>
      <w:szCs w:val="22"/>
      <w:lang w:val="es-CL" w:eastAsia="en-US"/>
    </w:rPr>
  </w:style>
  <w:style w:type="character" w:customStyle="1" w:styleId="Ttulo7Car">
    <w:name w:val="Título 7 Car"/>
    <w:basedOn w:val="Fuentedeprrafopredeter"/>
    <w:link w:val="Ttulo7"/>
    <w:locked/>
    <w:rPr>
      <w:sz w:val="24"/>
      <w:szCs w:val="24"/>
      <w:lang w:val="es-CL" w:eastAsia="en-US"/>
    </w:rPr>
  </w:style>
  <w:style w:type="character" w:customStyle="1" w:styleId="Ttulo8Car">
    <w:name w:val="Título 8 Car"/>
    <w:basedOn w:val="Fuentedeprrafopredeter"/>
    <w:link w:val="Ttulo8"/>
    <w:locked/>
    <w:rPr>
      <w:i/>
      <w:iCs/>
      <w:sz w:val="24"/>
      <w:szCs w:val="24"/>
      <w:lang w:val="es-CL" w:eastAsia="en-US"/>
    </w:rPr>
  </w:style>
  <w:style w:type="character" w:customStyle="1" w:styleId="Ttulo9Car">
    <w:name w:val="Título 9 Car"/>
    <w:basedOn w:val="Fuentedeprrafopredeter"/>
    <w:link w:val="Ttulo9"/>
    <w:locked/>
    <w:rPr>
      <w:rFonts w:ascii="Arial" w:hAnsi="Arial" w:cs="Arial"/>
      <w:szCs w:val="22"/>
      <w:lang w:val="es-CL" w:eastAsia="en-US"/>
    </w:rPr>
  </w:style>
  <w:style w:type="character" w:customStyle="1" w:styleId="EncabezadoCar">
    <w:name w:val="Encabezado Car"/>
    <w:basedOn w:val="Fuentedeprrafopredeter"/>
    <w:link w:val="Encabezado"/>
    <w:locked/>
    <w:rPr>
      <w:rFonts w:ascii="Arial" w:hAnsi="Arial"/>
      <w:lang w:val="es-CL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locked/>
    <w:rPr>
      <w:rFonts w:ascii="Arial" w:hAnsi="Arial"/>
      <w:lang w:val="es-CL" w:eastAsia="en-US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locked/>
    <w:rPr>
      <w:rFonts w:ascii="Helvetica" w:hAnsi="Helvetica"/>
    </w:rPr>
  </w:style>
  <w:style w:type="paragraph" w:customStyle="1" w:styleId="A04">
    <w:name w:val="A04"/>
    <w:basedOn w:val="Normal"/>
    <w:pPr>
      <w:widowControl w:val="0"/>
      <w:tabs>
        <w:tab w:val="left" w:pos="-720"/>
      </w:tabs>
      <w:suppressAutoHyphens/>
      <w:ind w:left="426" w:right="-34" w:firstLine="0"/>
    </w:pPr>
    <w:rPr>
      <w:rFonts w:ascii="Univers" w:hAnsi="Univers" w:cs="Univers"/>
      <w:sz w:val="24"/>
      <w:szCs w:val="24"/>
      <w:lang w:eastAsia="es-ES"/>
    </w:rPr>
  </w:style>
  <w:style w:type="character" w:customStyle="1" w:styleId="TextoindependienteCar">
    <w:name w:val="Texto independiente Car"/>
    <w:basedOn w:val="Fuentedeprrafopredeter"/>
    <w:uiPriority w:val="99"/>
    <w:locked/>
    <w:rPr>
      <w:rFonts w:ascii="Courier New" w:hAnsi="Courier New" w:cs="Times New Roman"/>
      <w:sz w:val="20"/>
      <w:szCs w:val="20"/>
      <w:lang w:eastAsia="es-MX"/>
    </w:rPr>
  </w:style>
  <w:style w:type="paragraph" w:customStyle="1" w:styleId="Prrafodelista1">
    <w:name w:val="Párrafo de lista1"/>
    <w:basedOn w:val="Normal"/>
    <w:pPr>
      <w:widowControl w:val="0"/>
      <w:spacing w:line="240" w:lineRule="auto"/>
      <w:ind w:left="720" w:firstLine="0"/>
      <w:contextualSpacing/>
    </w:pPr>
    <w:rPr>
      <w:rFonts w:ascii="Courier New" w:hAnsi="Courier New" w:cs="Arial"/>
      <w:sz w:val="24"/>
      <w:lang w:val="en-US" w:eastAsia="es-MX"/>
    </w:rPr>
  </w:style>
  <w:style w:type="paragraph" w:customStyle="1" w:styleId="CabealhodoSumrio1">
    <w:name w:val="Cabeçalho do Sumário1"/>
    <w:basedOn w:val="Ttulo1"/>
    <w:next w:val="Normal"/>
    <w:uiPriority w:val="39"/>
    <w:unhideWhenUsed/>
    <w:qFormat/>
    <w:pPr>
      <w:keepLines/>
      <w:tabs>
        <w:tab w:val="left" w:pos="3907"/>
        <w:tab w:val="left" w:pos="8931"/>
      </w:tabs>
      <w:suppressAutoHyphens w:val="0"/>
      <w:spacing w:before="480" w:line="360" w:lineRule="auto"/>
      <w:ind w:left="360" w:hanging="360"/>
      <w:jc w:val="left"/>
      <w:outlineLvl w:val="9"/>
    </w:pPr>
    <w:rPr>
      <w:rFonts w:ascii="Cambria" w:hAnsi="Cambria" w:cs="Arial"/>
      <w:b w:val="0"/>
      <w:bCs/>
      <w:color w:val="365F91"/>
      <w:sz w:val="28"/>
      <w:szCs w:val="28"/>
      <w:lang w:val="es-ES" w:eastAsia="es-ES"/>
    </w:rPr>
  </w:style>
  <w:style w:type="paragraph" w:styleId="Sinespaciado">
    <w:name w:val="No Spacing"/>
    <w:link w:val="SinespaciadoCar"/>
    <w:uiPriority w:val="1"/>
    <w:qFormat/>
    <w:pPr>
      <w:widowControl w:val="0"/>
      <w:jc w:val="both"/>
    </w:pPr>
    <w:rPr>
      <w:rFonts w:ascii="Courier New" w:hAnsi="Courier New"/>
      <w:sz w:val="22"/>
      <w:szCs w:val="22"/>
      <w:lang w:eastAsia="es-MX"/>
    </w:rPr>
  </w:style>
  <w:style w:type="character" w:customStyle="1" w:styleId="SinespaciadoCar">
    <w:name w:val="Sin espaciado Car"/>
    <w:link w:val="Sinespaciado"/>
    <w:locked/>
    <w:rPr>
      <w:rFonts w:ascii="Courier New" w:hAnsi="Courier New"/>
      <w:sz w:val="22"/>
      <w:szCs w:val="22"/>
      <w:lang w:val="es-CL" w:eastAsia="es-MX"/>
    </w:rPr>
  </w:style>
  <w:style w:type="paragraph" w:customStyle="1" w:styleId="Vieta41">
    <w:name w:val="Viñeta 4.1"/>
    <w:basedOn w:val="TextoIM3"/>
    <w:link w:val="Vieta41Car"/>
    <w:pPr>
      <w:numPr>
        <w:numId w:val="13"/>
      </w:numPr>
    </w:pPr>
    <w:rPr>
      <w:sz w:val="20"/>
      <w:szCs w:val="24"/>
    </w:rPr>
  </w:style>
  <w:style w:type="character" w:customStyle="1" w:styleId="Vieta41Car">
    <w:name w:val="Viñeta 4.1 Car"/>
    <w:link w:val="Vieta41"/>
    <w:locked/>
    <w:rPr>
      <w:rFonts w:ascii="Frutiger-Light" w:hAnsi="Frutiger-Light" w:cs="Arial"/>
      <w:szCs w:val="24"/>
      <w:lang w:eastAsia="es-MX"/>
    </w:rPr>
  </w:style>
  <w:style w:type="paragraph" w:customStyle="1" w:styleId="Default0">
    <w:name w:val="Default"/>
    <w:pPr>
      <w:autoSpaceDE w:val="0"/>
      <w:autoSpaceDN w:val="0"/>
      <w:adjustRightInd w:val="0"/>
    </w:pPr>
    <w:rPr>
      <w:rFonts w:ascii="Frutiger-Light" w:hAnsi="Frutiger-Light" w:cs="Frutiger-Light"/>
      <w:color w:val="000000"/>
      <w:sz w:val="24"/>
      <w:szCs w:val="24"/>
      <w:lang w:eastAsia="es-ES"/>
    </w:rPr>
  </w:style>
  <w:style w:type="paragraph" w:customStyle="1" w:styleId="Texto">
    <w:name w:val="Texto__"/>
    <w:basedOn w:val="Normal"/>
    <w:link w:val="TextoCar"/>
    <w:pPr>
      <w:widowControl w:val="0"/>
      <w:spacing w:line="240" w:lineRule="auto"/>
      <w:ind w:firstLine="0"/>
    </w:pPr>
    <w:rPr>
      <w:rFonts w:ascii="Frutiger-Bold" w:hAnsi="Frutiger-Bold" w:cs="Arial"/>
      <w:lang w:val="es-ES" w:eastAsia="es-MX"/>
    </w:rPr>
  </w:style>
  <w:style w:type="character" w:customStyle="1" w:styleId="TextoCar">
    <w:name w:val="Texto__ Car"/>
    <w:link w:val="Texto"/>
    <w:locked/>
    <w:rPr>
      <w:rFonts w:ascii="Frutiger-Bold" w:hAnsi="Frutiger-Bold" w:cs="Arial"/>
      <w:lang w:eastAsia="es-MX"/>
    </w:rPr>
  </w:style>
  <w:style w:type="paragraph" w:customStyle="1" w:styleId="Vieta3">
    <w:name w:val="Viñeta 3"/>
    <w:basedOn w:val="TextoIM3"/>
    <w:link w:val="Vieta3Car"/>
    <w:pPr>
      <w:numPr>
        <w:numId w:val="14"/>
      </w:numPr>
    </w:pPr>
    <w:rPr>
      <w:sz w:val="20"/>
      <w:szCs w:val="24"/>
    </w:rPr>
  </w:style>
  <w:style w:type="character" w:customStyle="1" w:styleId="Vieta3Car">
    <w:name w:val="Viñeta 3 Car"/>
    <w:link w:val="Vieta3"/>
    <w:locked/>
    <w:rPr>
      <w:rFonts w:ascii="Frutiger-Light" w:hAnsi="Frutiger-Light" w:cs="Arial"/>
      <w:szCs w:val="24"/>
      <w:lang w:eastAsia="es-MX"/>
    </w:rPr>
  </w:style>
  <w:style w:type="paragraph" w:customStyle="1" w:styleId="TtuloTabla">
    <w:name w:val="Título Tabla"/>
    <w:basedOn w:val="Normal"/>
    <w:link w:val="TtuloTablaCar"/>
    <w:pPr>
      <w:widowControl w:val="0"/>
      <w:spacing w:line="276" w:lineRule="auto"/>
      <w:ind w:left="0" w:firstLine="0"/>
      <w:jc w:val="center"/>
    </w:pPr>
    <w:rPr>
      <w:rFonts w:ascii="Frutiger-Light" w:hAnsi="Frutiger-Light" w:cs="Arial"/>
      <w:lang w:val="es-ES" w:eastAsia="es-MX"/>
    </w:rPr>
  </w:style>
  <w:style w:type="character" w:customStyle="1" w:styleId="TtuloTablaCar">
    <w:name w:val="Título Tabla Car"/>
    <w:link w:val="TtuloTabla"/>
    <w:locked/>
    <w:rPr>
      <w:rFonts w:ascii="Frutiger-Light" w:hAnsi="Frutiger-Light" w:cs="Arial"/>
      <w:lang w:eastAsia="es-MX"/>
    </w:rPr>
  </w:style>
  <w:style w:type="paragraph" w:customStyle="1" w:styleId="CentradoFigura">
    <w:name w:val="Centrado Figura"/>
    <w:basedOn w:val="TtuloTabla"/>
    <w:link w:val="CentradoFiguraCar"/>
  </w:style>
  <w:style w:type="character" w:customStyle="1" w:styleId="CentradoFiguraCar">
    <w:name w:val="Centrado Figura Car"/>
    <w:link w:val="CentradoFigura"/>
    <w:locked/>
    <w:rPr>
      <w:rFonts w:ascii="Frutiger-Light" w:hAnsi="Frutiger-Light" w:cs="Arial"/>
      <w:lang w:eastAsia="es-MX"/>
    </w:rPr>
  </w:style>
  <w:style w:type="paragraph" w:customStyle="1" w:styleId="Im3Figura">
    <w:name w:val="Im3_Figura"/>
    <w:basedOn w:val="TtuloTabla"/>
    <w:link w:val="Im3FiguraCar"/>
    <w:qFormat/>
    <w:rPr>
      <w:rFonts w:ascii="Calibri" w:hAnsi="Calibri"/>
    </w:rPr>
  </w:style>
  <w:style w:type="character" w:customStyle="1" w:styleId="Im3FiguraCar">
    <w:name w:val="Im3_Figura Car"/>
    <w:link w:val="Im3Figura"/>
    <w:locked/>
    <w:rPr>
      <w:rFonts w:ascii="Calibri" w:hAnsi="Calibri" w:cs="Arial"/>
      <w:lang w:eastAsia="es-MX"/>
    </w:rPr>
  </w:style>
  <w:style w:type="paragraph" w:customStyle="1" w:styleId="TextoIm3Subrayado">
    <w:name w:val="Texto Im3 _ Subrayado"/>
    <w:basedOn w:val="Texto"/>
    <w:link w:val="TextoIm3SubrayadoCar"/>
    <w:rPr>
      <w:u w:val="single"/>
    </w:rPr>
  </w:style>
  <w:style w:type="character" w:customStyle="1" w:styleId="TextoIm3SubrayadoCar">
    <w:name w:val="Texto Im3 _ Subrayado Car"/>
    <w:link w:val="TextoIm3Subrayado"/>
    <w:locked/>
    <w:rPr>
      <w:rFonts w:ascii="Frutiger-Bold" w:hAnsi="Frutiger-Bold" w:cs="Arial"/>
      <w:u w:val="single"/>
      <w:lang w:eastAsia="es-MX"/>
    </w:rPr>
  </w:style>
  <w:style w:type="paragraph" w:customStyle="1" w:styleId="VietaLetra">
    <w:name w:val="Viñeta Letra"/>
    <w:basedOn w:val="TextoIM3"/>
    <w:link w:val="VietaLetraCar"/>
    <w:pPr>
      <w:numPr>
        <w:numId w:val="15"/>
      </w:numPr>
    </w:pPr>
    <w:rPr>
      <w:sz w:val="20"/>
      <w:szCs w:val="24"/>
    </w:rPr>
  </w:style>
  <w:style w:type="character" w:customStyle="1" w:styleId="VietaLetraCar">
    <w:name w:val="Viñeta Letra Car"/>
    <w:link w:val="VietaLetra"/>
    <w:locked/>
    <w:rPr>
      <w:rFonts w:ascii="Frutiger-Light" w:hAnsi="Frutiger-Light" w:cs="Arial"/>
      <w:szCs w:val="24"/>
      <w:lang w:eastAsia="es-MX"/>
    </w:rPr>
  </w:style>
  <w:style w:type="paragraph" w:customStyle="1" w:styleId="TtuloII">
    <w:name w:val="Título II"/>
    <w:basedOn w:val="Ttulo1"/>
    <w:link w:val="TtuloIICar"/>
    <w:qFormat/>
    <w:pPr>
      <w:tabs>
        <w:tab w:val="left" w:pos="3907"/>
        <w:tab w:val="left" w:pos="8931"/>
      </w:tabs>
      <w:suppressAutoHyphens w:val="0"/>
      <w:spacing w:line="360" w:lineRule="auto"/>
      <w:ind w:left="1080" w:hanging="720"/>
    </w:pPr>
    <w:rPr>
      <w:rFonts w:asciiTheme="minorHAnsi" w:hAnsiTheme="minorHAnsi" w:cs="Arial"/>
      <w:sz w:val="20"/>
      <w:lang w:val="es-ES" w:eastAsia="es-CL"/>
    </w:rPr>
  </w:style>
  <w:style w:type="character" w:customStyle="1" w:styleId="TtuloIICar">
    <w:name w:val="Título II Car"/>
    <w:link w:val="TtuloII"/>
    <w:locked/>
    <w:rPr>
      <w:rFonts w:asciiTheme="minorHAnsi" w:hAnsiTheme="minorHAnsi" w:cs="Arial"/>
      <w:b/>
      <w:caps/>
      <w:szCs w:val="24"/>
      <w:lang w:eastAsia="es-CL"/>
    </w:rPr>
  </w:style>
  <w:style w:type="paragraph" w:customStyle="1" w:styleId="TtuloIII">
    <w:name w:val="Título III"/>
    <w:basedOn w:val="TtuloII"/>
    <w:link w:val="TtuloIIICar"/>
  </w:style>
  <w:style w:type="character" w:customStyle="1" w:styleId="TtuloIIICar">
    <w:name w:val="Título III Car"/>
    <w:link w:val="TtuloIII"/>
    <w:locked/>
    <w:rPr>
      <w:rFonts w:asciiTheme="minorHAnsi" w:hAnsiTheme="minorHAnsi" w:cs="Arial"/>
      <w:b/>
      <w:caps/>
      <w:szCs w:val="24"/>
      <w:lang w:eastAsia="es-CL"/>
    </w:rPr>
  </w:style>
  <w:style w:type="paragraph" w:customStyle="1" w:styleId="Im3Titulo1">
    <w:name w:val="Im3_Titulo 1"/>
    <w:basedOn w:val="Ttulo1"/>
    <w:qFormat/>
    <w:pPr>
      <w:tabs>
        <w:tab w:val="left" w:pos="3907"/>
        <w:tab w:val="left" w:pos="8931"/>
      </w:tabs>
      <w:suppressAutoHyphens w:val="0"/>
      <w:spacing w:line="360" w:lineRule="auto"/>
      <w:ind w:left="360" w:hanging="360"/>
    </w:pPr>
    <w:rPr>
      <w:rFonts w:asciiTheme="minorHAnsi" w:hAnsiTheme="minorHAnsi" w:cs="Arial"/>
      <w:caps w:val="0"/>
      <w:sz w:val="22"/>
      <w:szCs w:val="22"/>
      <w:lang w:val="es-ES" w:eastAsia="es-CL"/>
    </w:rPr>
  </w:style>
  <w:style w:type="paragraph" w:customStyle="1" w:styleId="Im3Titulo2">
    <w:name w:val="Im3_Titulo 2"/>
    <w:basedOn w:val="Ttulo2"/>
    <w:link w:val="Im3Titulo2Car"/>
    <w:qFormat/>
    <w:pPr>
      <w:keepNext/>
      <w:numPr>
        <w:numId w:val="16"/>
      </w:numPr>
      <w:tabs>
        <w:tab w:val="left" w:pos="567"/>
      </w:tabs>
      <w:suppressAutoHyphens w:val="0"/>
      <w:spacing w:before="240" w:after="120" w:line="276" w:lineRule="auto"/>
      <w:jc w:val="left"/>
    </w:pPr>
    <w:rPr>
      <w:rFonts w:asciiTheme="minorHAnsi" w:hAnsiTheme="minorHAnsi" w:cs="Arial"/>
    </w:rPr>
  </w:style>
  <w:style w:type="paragraph" w:customStyle="1" w:styleId="Im3Titulo3">
    <w:name w:val="Im3_Titulo 3"/>
    <w:basedOn w:val="Normal"/>
    <w:qFormat/>
    <w:pPr>
      <w:tabs>
        <w:tab w:val="left" w:pos="3907"/>
        <w:tab w:val="left" w:pos="8931"/>
      </w:tabs>
      <w:spacing w:before="240" w:line="360" w:lineRule="auto"/>
      <w:ind w:left="1080" w:hanging="720"/>
      <w:jc w:val="left"/>
      <w:outlineLvl w:val="2"/>
    </w:pPr>
    <w:rPr>
      <w:rFonts w:ascii="Calibri" w:hAnsi="Calibri" w:cs="Arial"/>
      <w:b/>
      <w:bCs/>
      <w:sz w:val="22"/>
      <w:szCs w:val="22"/>
      <w:lang w:val="es-ES" w:eastAsia="es-CL"/>
    </w:rPr>
  </w:style>
  <w:style w:type="paragraph" w:customStyle="1" w:styleId="Im3TablaTtulo">
    <w:name w:val="Im3_Tabla_Título"/>
    <w:link w:val="Im3TablaTtuloCar"/>
    <w:qFormat/>
    <w:pPr>
      <w:tabs>
        <w:tab w:val="left" w:pos="3907"/>
        <w:tab w:val="left" w:pos="8931"/>
      </w:tabs>
      <w:jc w:val="center"/>
    </w:pPr>
    <w:rPr>
      <w:rFonts w:ascii="Arial" w:hAnsi="Arial" w:cs="Arial"/>
      <w:b/>
      <w:bCs/>
      <w:szCs w:val="16"/>
      <w:lang w:eastAsia="en-US"/>
    </w:rPr>
  </w:style>
  <w:style w:type="paragraph" w:customStyle="1" w:styleId="IM3Figuras">
    <w:name w:val="IM3_Figuras"/>
    <w:basedOn w:val="Im3Figura"/>
    <w:link w:val="IM3FigurasCar"/>
  </w:style>
  <w:style w:type="character" w:customStyle="1" w:styleId="IM3FigurasCar">
    <w:name w:val="IM3_Figuras Car"/>
    <w:basedOn w:val="Im3FiguraCar"/>
    <w:link w:val="IM3Figuras"/>
    <w:locked/>
    <w:rPr>
      <w:rFonts w:ascii="Calibri" w:hAnsi="Calibri" w:cs="Arial"/>
      <w:lang w:eastAsia="es-MX"/>
    </w:rPr>
  </w:style>
  <w:style w:type="paragraph" w:customStyle="1" w:styleId="TablaTtulo">
    <w:name w:val="Tabla_Título"/>
    <w:pPr>
      <w:jc w:val="center"/>
    </w:pPr>
    <w:rPr>
      <w:rFonts w:ascii="Frutiger-Light" w:hAnsi="Frutiger-Light" w:cs="Arial"/>
      <w:szCs w:val="24"/>
      <w:lang w:eastAsia="en-US"/>
    </w:rPr>
  </w:style>
  <w:style w:type="paragraph" w:customStyle="1" w:styleId="Titulo1">
    <w:name w:val="Titulo_1"/>
    <w:pPr>
      <w:ind w:left="1429" w:hanging="360"/>
      <w:outlineLvl w:val="0"/>
    </w:pPr>
    <w:rPr>
      <w:rFonts w:ascii="Frutiger-Bold" w:hAnsi="Frutiger-Bold"/>
      <w:bCs/>
      <w:sz w:val="24"/>
      <w:szCs w:val="28"/>
      <w:lang w:eastAsia="es-ES"/>
    </w:rPr>
  </w:style>
  <w:style w:type="paragraph" w:customStyle="1" w:styleId="Titulo2">
    <w:name w:val="Titulo_2"/>
    <w:pPr>
      <w:spacing w:before="300" w:after="300"/>
      <w:ind w:left="2149" w:hanging="360"/>
      <w:outlineLvl w:val="1"/>
    </w:pPr>
    <w:rPr>
      <w:rFonts w:ascii="Frutiger-Bold" w:hAnsi="Frutiger-Bold"/>
      <w:bCs/>
      <w:sz w:val="24"/>
      <w:szCs w:val="26"/>
      <w:lang w:eastAsia="en-US"/>
    </w:rPr>
  </w:style>
  <w:style w:type="paragraph" w:customStyle="1" w:styleId="Titulo3">
    <w:name w:val="Titulo_3"/>
    <w:pPr>
      <w:spacing w:before="200" w:after="200"/>
      <w:ind w:left="2869" w:hanging="180"/>
      <w:outlineLvl w:val="2"/>
    </w:pPr>
    <w:rPr>
      <w:rFonts w:ascii="Frutiger-Bold" w:hAnsi="Frutiger-Bold"/>
      <w:sz w:val="24"/>
      <w:szCs w:val="24"/>
      <w:lang w:eastAsia="en-US"/>
    </w:rPr>
  </w:style>
  <w:style w:type="paragraph" w:customStyle="1" w:styleId="Texto0">
    <w:name w:val="Texto"/>
    <w:basedOn w:val="Normal"/>
    <w:link w:val="TextoCar0"/>
    <w:pPr>
      <w:widowControl w:val="0"/>
      <w:spacing w:line="240" w:lineRule="auto"/>
      <w:ind w:firstLine="0"/>
    </w:pPr>
    <w:rPr>
      <w:rFonts w:ascii="Frutiger-Light" w:hAnsi="Frutiger-Light" w:cs="Arial"/>
      <w:lang w:eastAsia="es-MX"/>
    </w:rPr>
  </w:style>
  <w:style w:type="character" w:customStyle="1" w:styleId="TextoCar0">
    <w:name w:val="Texto Car"/>
    <w:link w:val="Texto0"/>
    <w:locked/>
    <w:rPr>
      <w:rFonts w:ascii="Frutiger-Light" w:hAnsi="Frutiger-Light" w:cs="Arial"/>
      <w:lang w:val="es-CL" w:eastAsia="es-MX"/>
    </w:rPr>
  </w:style>
  <w:style w:type="paragraph" w:customStyle="1" w:styleId="Texto1">
    <w:name w:val="Texto 1"/>
    <w:basedOn w:val="Texto0"/>
    <w:link w:val="Texto1Car"/>
    <w:rPr>
      <w:lang w:val="es-ES"/>
    </w:rPr>
  </w:style>
  <w:style w:type="character" w:customStyle="1" w:styleId="Texto1Car">
    <w:name w:val="Texto 1 Car"/>
    <w:link w:val="Texto1"/>
    <w:locked/>
    <w:rPr>
      <w:rFonts w:ascii="Frutiger-Light" w:hAnsi="Frutiger-Light" w:cs="Arial"/>
      <w:lang w:eastAsia="es-MX"/>
    </w:rPr>
  </w:style>
  <w:style w:type="paragraph" w:customStyle="1" w:styleId="Vieta1">
    <w:name w:val="Viñeta 1"/>
    <w:basedOn w:val="Normal"/>
    <w:link w:val="Vieta1Car"/>
    <w:pPr>
      <w:numPr>
        <w:numId w:val="17"/>
      </w:numPr>
      <w:spacing w:after="240" w:line="240" w:lineRule="auto"/>
      <w:ind w:hanging="357"/>
    </w:pPr>
    <w:rPr>
      <w:rFonts w:ascii="Frutiger-Light" w:hAnsi="Frutiger-Light" w:cs="Arial"/>
      <w:sz w:val="24"/>
      <w:szCs w:val="24"/>
      <w:lang w:val="es-ES" w:eastAsia="es-MX"/>
    </w:rPr>
  </w:style>
  <w:style w:type="character" w:customStyle="1" w:styleId="Vieta1Car">
    <w:name w:val="Viñeta 1 Car"/>
    <w:link w:val="Vieta1"/>
    <w:locked/>
    <w:rPr>
      <w:rFonts w:ascii="Frutiger-Light" w:hAnsi="Frutiger-Light" w:cs="Arial"/>
      <w:sz w:val="24"/>
      <w:szCs w:val="24"/>
      <w:lang w:eastAsia="es-MX"/>
    </w:rPr>
  </w:style>
  <w:style w:type="paragraph" w:customStyle="1" w:styleId="Vieta2">
    <w:name w:val="Viñeta 2"/>
    <w:basedOn w:val="Normal"/>
    <w:qFormat/>
    <w:pPr>
      <w:numPr>
        <w:numId w:val="18"/>
      </w:numPr>
      <w:tabs>
        <w:tab w:val="left" w:pos="1134"/>
      </w:tabs>
      <w:spacing w:before="120" w:after="120" w:line="240" w:lineRule="auto"/>
      <w:ind w:left="4962" w:hanging="4253"/>
    </w:pPr>
    <w:rPr>
      <w:rFonts w:ascii="Frutiger-Light" w:hAnsi="Frutiger-Light" w:cs="Arial"/>
      <w:bCs/>
      <w:sz w:val="24"/>
      <w:szCs w:val="24"/>
      <w:lang w:val="es-ES" w:eastAsia="es-ES"/>
    </w:rPr>
  </w:style>
  <w:style w:type="paragraph" w:customStyle="1" w:styleId="Texto2">
    <w:name w:val="Texto 2"/>
    <w:basedOn w:val="Normal"/>
    <w:link w:val="Texto2Car"/>
    <w:pPr>
      <w:spacing w:line="240" w:lineRule="auto"/>
      <w:ind w:firstLine="0"/>
    </w:pPr>
    <w:rPr>
      <w:rFonts w:ascii="Frutiger-Bold" w:hAnsi="Frutiger-Bold" w:cs="Arial"/>
      <w:sz w:val="24"/>
      <w:lang w:val="es-ES" w:eastAsia="es-MX"/>
    </w:rPr>
  </w:style>
  <w:style w:type="character" w:customStyle="1" w:styleId="Texto2Car">
    <w:name w:val="Texto 2 Car"/>
    <w:link w:val="Texto2"/>
    <w:locked/>
    <w:rPr>
      <w:rFonts w:ascii="Frutiger-Bold" w:hAnsi="Frutiger-Bold" w:cs="Arial"/>
      <w:sz w:val="24"/>
      <w:lang w:eastAsia="es-MX"/>
    </w:rPr>
  </w:style>
  <w:style w:type="paragraph" w:customStyle="1" w:styleId="Texto3">
    <w:name w:val="Texto 3"/>
    <w:basedOn w:val="Texto2"/>
    <w:link w:val="Texto3Car"/>
    <w:rPr>
      <w:rFonts w:ascii="Frutiger-BoldItalic" w:hAnsi="Frutiger-BoldItalic"/>
    </w:rPr>
  </w:style>
  <w:style w:type="character" w:customStyle="1" w:styleId="Texto3Car">
    <w:name w:val="Texto 3 Car"/>
    <w:link w:val="Texto3"/>
    <w:locked/>
    <w:rPr>
      <w:rFonts w:ascii="Frutiger-BoldItalic" w:hAnsi="Frutiger-BoldItalic" w:cs="Arial"/>
      <w:sz w:val="24"/>
      <w:lang w:eastAsia="es-MX"/>
    </w:rPr>
  </w:style>
  <w:style w:type="paragraph" w:customStyle="1" w:styleId="Texto4">
    <w:name w:val="Texto 4"/>
    <w:basedOn w:val="Texto1"/>
    <w:link w:val="Texto4Car"/>
    <w:rPr>
      <w:rFonts w:ascii="Frutiger-LightItalic" w:hAnsi="Frutiger-LightItalic"/>
    </w:rPr>
  </w:style>
  <w:style w:type="character" w:customStyle="1" w:styleId="Texto4Car">
    <w:name w:val="Texto 4 Car"/>
    <w:link w:val="Texto4"/>
    <w:locked/>
    <w:rPr>
      <w:rFonts w:ascii="Frutiger-LightItalic" w:hAnsi="Frutiger-LightItalic" w:cs="Arial"/>
      <w:lang w:eastAsia="es-MX"/>
    </w:rPr>
  </w:style>
  <w:style w:type="paragraph" w:customStyle="1" w:styleId="Vieta4">
    <w:name w:val="Viñeta 4"/>
    <w:basedOn w:val="Normal"/>
    <w:link w:val="Vieta4Car"/>
    <w:pPr>
      <w:widowControl w:val="0"/>
      <w:numPr>
        <w:numId w:val="19"/>
      </w:numPr>
      <w:spacing w:line="240" w:lineRule="auto"/>
    </w:pPr>
    <w:rPr>
      <w:rFonts w:ascii="Frutiger-Light" w:hAnsi="Frutiger-Light" w:cs="Arial"/>
      <w:sz w:val="24"/>
      <w:lang w:eastAsia="es-MX"/>
    </w:rPr>
  </w:style>
  <w:style w:type="character" w:customStyle="1" w:styleId="Vieta4Car">
    <w:name w:val="Viñeta 4 Car"/>
    <w:link w:val="Vieta4"/>
    <w:locked/>
    <w:rPr>
      <w:rFonts w:ascii="Frutiger-Light" w:hAnsi="Frutiger-Light" w:cs="Arial"/>
      <w:sz w:val="24"/>
      <w:lang w:val="es-CL" w:eastAsia="es-MX"/>
    </w:rPr>
  </w:style>
  <w:style w:type="paragraph" w:customStyle="1" w:styleId="Figura">
    <w:name w:val="Figura"/>
    <w:basedOn w:val="Normal"/>
    <w:link w:val="FiguraCar"/>
    <w:pPr>
      <w:widowControl w:val="0"/>
      <w:spacing w:line="240" w:lineRule="auto"/>
      <w:ind w:left="0" w:firstLine="0"/>
      <w:jc w:val="center"/>
    </w:pPr>
    <w:rPr>
      <w:rFonts w:ascii="Frutiger-Light" w:hAnsi="Frutiger-Light" w:cs="Arial"/>
      <w:lang w:eastAsia="es-MX"/>
    </w:rPr>
  </w:style>
  <w:style w:type="character" w:customStyle="1" w:styleId="FiguraCar">
    <w:name w:val="Figura Car"/>
    <w:link w:val="Figura"/>
    <w:locked/>
    <w:rPr>
      <w:rFonts w:ascii="Frutiger-Light" w:hAnsi="Frutiger-Light" w:cs="Arial"/>
      <w:lang w:val="es-CL" w:eastAsia="es-MX"/>
    </w:rPr>
  </w:style>
  <w:style w:type="paragraph" w:customStyle="1" w:styleId="Numeracin1">
    <w:name w:val="Numeración 1"/>
    <w:basedOn w:val="Texto0"/>
    <w:link w:val="Numeracin1Car"/>
    <w:pPr>
      <w:numPr>
        <w:numId w:val="20"/>
      </w:numPr>
    </w:pPr>
    <w:rPr>
      <w:sz w:val="24"/>
      <w:lang w:val="es-ES"/>
    </w:rPr>
  </w:style>
  <w:style w:type="character" w:customStyle="1" w:styleId="Numeracin1Car">
    <w:name w:val="Numeración 1 Car"/>
    <w:link w:val="Numeracin1"/>
    <w:locked/>
    <w:rPr>
      <w:rFonts w:ascii="Frutiger-Light" w:hAnsi="Frutiger-Light" w:cs="Arial"/>
      <w:sz w:val="24"/>
      <w:lang w:eastAsia="es-MX"/>
    </w:rPr>
  </w:style>
  <w:style w:type="paragraph" w:customStyle="1" w:styleId="Numeracin2">
    <w:name w:val="Numeración 2"/>
    <w:basedOn w:val="Texto0"/>
    <w:link w:val="Numeracin2Car"/>
    <w:pPr>
      <w:numPr>
        <w:numId w:val="21"/>
      </w:numPr>
    </w:pPr>
    <w:rPr>
      <w:sz w:val="24"/>
      <w:lang w:val="es-ES"/>
    </w:rPr>
  </w:style>
  <w:style w:type="character" w:customStyle="1" w:styleId="Numeracin2Car">
    <w:name w:val="Numeración 2 Car"/>
    <w:link w:val="Numeracin2"/>
    <w:rPr>
      <w:rFonts w:ascii="Frutiger-Light" w:hAnsi="Frutiger-Light" w:cs="Arial"/>
      <w:sz w:val="24"/>
      <w:lang w:eastAsia="es-MX"/>
    </w:rPr>
  </w:style>
  <w:style w:type="character" w:customStyle="1" w:styleId="TextonotapieCar">
    <w:name w:val="Texto nota pie Car"/>
    <w:basedOn w:val="Fuentedeprrafopredeter"/>
    <w:link w:val="Textonotapie"/>
    <w:rPr>
      <w:rFonts w:asciiTheme="minorHAnsi" w:hAnsiTheme="minorHAnsi" w:cs="Arial"/>
      <w:lang w:val="es-CL" w:eastAsia="es-CL"/>
    </w:rPr>
  </w:style>
  <w:style w:type="paragraph" w:customStyle="1" w:styleId="Subrayado">
    <w:name w:val="Subrayado"/>
    <w:basedOn w:val="Texto1"/>
    <w:link w:val="SubrayadoCar"/>
    <w:rPr>
      <w:rFonts w:ascii="Frutiger-Bold" w:hAnsi="Frutiger-Bold"/>
      <w:u w:val="single"/>
    </w:rPr>
  </w:style>
  <w:style w:type="character" w:customStyle="1" w:styleId="SubrayadoCar">
    <w:name w:val="Subrayado Car"/>
    <w:basedOn w:val="Texto1Car"/>
    <w:link w:val="Subrayado"/>
    <w:rPr>
      <w:rFonts w:ascii="Frutiger-Bold" w:hAnsi="Frutiger-Bold" w:cs="Arial"/>
      <w:u w:val="single"/>
      <w:lang w:eastAsia="es-MX"/>
    </w:rPr>
  </w:style>
  <w:style w:type="table" w:customStyle="1" w:styleId="Estilo1">
    <w:name w:val="Estilo1"/>
    <w:basedOn w:val="Tablanormal"/>
    <w:uiPriority w:val="99"/>
    <w:qFormat/>
    <w:pPr>
      <w:jc w:val="center"/>
    </w:pPr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  <w:vAlign w:val="center"/>
    </w:tcPr>
    <w:tblStylePr w:type="firstRow">
      <w:tblPr/>
      <w:tcPr>
        <w:shd w:val="clear" w:color="auto" w:fill="BDD6EE"/>
      </w:tcPr>
    </w:tblStylePr>
    <w:tblStylePr w:type="firstCol">
      <w:pPr>
        <w:jc w:val="left"/>
      </w:pPr>
    </w:tblStyle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Pr>
      <w:rFonts w:ascii="Tahoma" w:hAnsi="Tahoma"/>
      <w:shd w:val="clear" w:color="auto" w:fill="000080"/>
      <w:lang w:val="es-CL" w:eastAsia="en-US"/>
    </w:rPr>
  </w:style>
  <w:style w:type="character" w:customStyle="1" w:styleId="IM32">
    <w:name w:val="IM3 2"/>
    <w:rPr>
      <w:rFonts w:ascii="Symbol" w:hAnsi="Symbol"/>
    </w:rPr>
  </w:style>
  <w:style w:type="paragraph" w:customStyle="1" w:styleId="Normal2">
    <w:name w:val="Normal2"/>
    <w:basedOn w:val="Normal"/>
    <w:link w:val="Normal2Car"/>
    <w:pPr>
      <w:spacing w:after="240" w:line="276" w:lineRule="auto"/>
      <w:ind w:firstLine="0"/>
    </w:pPr>
    <w:rPr>
      <w:rFonts w:ascii="CG Times" w:hAnsi="CG Times" w:cs="Arial"/>
      <w:sz w:val="22"/>
      <w:lang w:eastAsia="es-ES"/>
    </w:rPr>
  </w:style>
  <w:style w:type="character" w:customStyle="1" w:styleId="Normal2Car">
    <w:name w:val="Normal2 Car"/>
    <w:basedOn w:val="Fuentedeprrafopredeter"/>
    <w:link w:val="Normal2"/>
    <w:rPr>
      <w:rFonts w:ascii="CG Times" w:hAnsi="CG Times" w:cs="Arial"/>
      <w:sz w:val="22"/>
      <w:lang w:val="es-CL"/>
    </w:rPr>
  </w:style>
  <w:style w:type="character" w:customStyle="1" w:styleId="a">
    <w:name w:val="a"/>
  </w:style>
  <w:style w:type="paragraph" w:customStyle="1" w:styleId="Ttulo1im3">
    <w:name w:val="Título 1_im3"/>
    <w:basedOn w:val="Ttulo1"/>
    <w:link w:val="Ttulo1im3Car"/>
    <w:pPr>
      <w:tabs>
        <w:tab w:val="left" w:pos="3907"/>
        <w:tab w:val="left" w:pos="8931"/>
      </w:tabs>
      <w:suppressAutoHyphens w:val="0"/>
      <w:spacing w:line="360" w:lineRule="auto"/>
      <w:ind w:left="360" w:hanging="360"/>
    </w:pPr>
    <w:rPr>
      <w:rFonts w:asciiTheme="minorHAnsi" w:hAnsiTheme="minorHAnsi" w:cs="Arial"/>
      <w:sz w:val="22"/>
      <w:szCs w:val="22"/>
      <w:lang w:eastAsia="es-CL"/>
    </w:rPr>
  </w:style>
  <w:style w:type="paragraph" w:customStyle="1" w:styleId="Ttulo2im3">
    <w:name w:val="Título 2_im3"/>
    <w:basedOn w:val="Im3Titulo2"/>
    <w:next w:val="Ttulo2"/>
    <w:link w:val="Ttulo2im3Car"/>
  </w:style>
  <w:style w:type="character" w:customStyle="1" w:styleId="Ttulo1im3Car">
    <w:name w:val="Título 1_im3 Car"/>
    <w:basedOn w:val="Ttulo1Car"/>
    <w:link w:val="Ttulo1im3"/>
    <w:rPr>
      <w:rFonts w:asciiTheme="minorHAnsi" w:hAnsiTheme="minorHAnsi" w:cs="Arial"/>
      <w:b/>
      <w:caps/>
      <w:sz w:val="22"/>
      <w:szCs w:val="22"/>
      <w:lang w:val="es-CL" w:eastAsia="es-CL"/>
    </w:rPr>
  </w:style>
  <w:style w:type="paragraph" w:customStyle="1" w:styleId="Ttulo3im3">
    <w:name w:val="Título 3_im3"/>
    <w:basedOn w:val="Ttulo3"/>
    <w:link w:val="Ttulo3im3Car"/>
    <w:pPr>
      <w:keepNext/>
      <w:tabs>
        <w:tab w:val="left" w:pos="720"/>
      </w:tabs>
      <w:spacing w:before="240" w:line="240" w:lineRule="auto"/>
      <w:ind w:left="720" w:hanging="720"/>
      <w:jc w:val="left"/>
    </w:pPr>
    <w:rPr>
      <w:rFonts w:ascii="Calibri" w:hAnsi="Calibri"/>
      <w:b w:val="0"/>
      <w:sz w:val="22"/>
      <w:szCs w:val="22"/>
      <w:lang w:eastAsia="es-CL"/>
    </w:rPr>
  </w:style>
  <w:style w:type="character" w:customStyle="1" w:styleId="Im3Titulo2Car">
    <w:name w:val="Im3_Titulo 2 Car"/>
    <w:basedOn w:val="Ttulo2Car"/>
    <w:link w:val="Im3Titulo2"/>
    <w:rPr>
      <w:rFonts w:asciiTheme="minorHAnsi" w:hAnsiTheme="minorHAnsi" w:cs="Arial"/>
      <w:b/>
      <w:sz w:val="22"/>
      <w:szCs w:val="22"/>
      <w:lang w:val="es-CL" w:eastAsia="en-US"/>
    </w:rPr>
  </w:style>
  <w:style w:type="character" w:customStyle="1" w:styleId="Ttulo2im3Car">
    <w:name w:val="Título 2_im3 Car"/>
    <w:basedOn w:val="Im3Titulo2Car"/>
    <w:link w:val="Ttulo2im3"/>
    <w:rPr>
      <w:rFonts w:asciiTheme="minorHAnsi" w:hAnsiTheme="minorHAnsi" w:cs="Arial"/>
      <w:b/>
      <w:sz w:val="22"/>
      <w:szCs w:val="22"/>
      <w:lang w:val="es-CL" w:eastAsia="en-US"/>
    </w:rPr>
  </w:style>
  <w:style w:type="character" w:customStyle="1" w:styleId="Ttulo3im3Car">
    <w:name w:val="Título 3_im3 Car"/>
    <w:basedOn w:val="Ttulo3Car"/>
    <w:link w:val="Ttulo3im3"/>
    <w:rPr>
      <w:rFonts w:ascii="Calibri" w:hAnsi="Calibri" w:cs="Arial"/>
      <w:b w:val="0"/>
      <w:bCs/>
      <w:sz w:val="22"/>
      <w:szCs w:val="22"/>
      <w:lang w:val="es-CL" w:eastAsia="es-CL"/>
    </w:rPr>
  </w:style>
  <w:style w:type="character" w:customStyle="1" w:styleId="nfaseIntensa1">
    <w:name w:val="Ênfase Intensa1"/>
    <w:basedOn w:val="Fuentedeprrafopredeter"/>
    <w:uiPriority w:val="21"/>
    <w:rPr>
      <w:i/>
      <w:iCs/>
      <w:color w:val="4F81BD" w:themeColor="accent1"/>
    </w:rPr>
  </w:style>
  <w:style w:type="paragraph" w:customStyle="1" w:styleId="Normal1">
    <w:name w:val="Normal_1"/>
    <w:basedOn w:val="Normal"/>
    <w:link w:val="Normal1Car"/>
    <w:pPr>
      <w:spacing w:after="240" w:line="276" w:lineRule="auto"/>
      <w:ind w:left="357" w:firstLine="0"/>
    </w:pPr>
    <w:rPr>
      <w:rFonts w:ascii="CG Times" w:hAnsi="CG Times" w:cs="Arial"/>
      <w:sz w:val="22"/>
      <w:lang w:eastAsia="es-MX"/>
    </w:rPr>
  </w:style>
  <w:style w:type="character" w:customStyle="1" w:styleId="Normal1Car">
    <w:name w:val="Normal_1 Car"/>
    <w:basedOn w:val="Fuentedeprrafopredeter"/>
    <w:link w:val="Normal1"/>
    <w:rPr>
      <w:rFonts w:ascii="CG Times" w:hAnsi="CG Times" w:cs="Arial"/>
      <w:sz w:val="22"/>
      <w:lang w:eastAsia="es-MX"/>
    </w:rPr>
  </w:style>
  <w:style w:type="paragraph" w:customStyle="1" w:styleId="Bibliografia1">
    <w:name w:val="Bibliografia1"/>
    <w:basedOn w:val="Normal"/>
    <w:next w:val="Normal"/>
    <w:uiPriority w:val="37"/>
    <w:unhideWhenUsed/>
    <w:pPr>
      <w:spacing w:after="200" w:line="276" w:lineRule="auto"/>
      <w:ind w:left="0" w:firstLine="0"/>
      <w:jc w:val="left"/>
    </w:pPr>
    <w:rPr>
      <w:rFonts w:ascii="CG Times" w:eastAsia="Calibri" w:hAnsi="CG Times"/>
      <w:sz w:val="22"/>
      <w:szCs w:val="22"/>
    </w:rPr>
  </w:style>
  <w:style w:type="character" w:customStyle="1" w:styleId="apple-converted-space">
    <w:name w:val="apple-converted-space"/>
    <w:basedOn w:val="Fuentedeprrafopredeter"/>
  </w:style>
  <w:style w:type="paragraph" w:customStyle="1" w:styleId="Im3TablaTitulo">
    <w:name w:val="Im3_Tabla_Titulo"/>
    <w:basedOn w:val="Im3TablaTtulo"/>
    <w:link w:val="Im3TablaTituloCar"/>
    <w:qFormat/>
    <w:rPr>
      <w:b w:val="0"/>
    </w:rPr>
  </w:style>
  <w:style w:type="paragraph" w:customStyle="1" w:styleId="Im3TablaIzquierda">
    <w:name w:val="Im3_Tabla_Izquierda"/>
    <w:basedOn w:val="Im3TablaTtulo"/>
    <w:link w:val="Im3TablaIzquierdaCar"/>
    <w:qFormat/>
    <w:pPr>
      <w:jc w:val="left"/>
    </w:pPr>
  </w:style>
  <w:style w:type="character" w:customStyle="1" w:styleId="Im3TablaTtuloCar">
    <w:name w:val="Im3_Tabla_Título Car"/>
    <w:basedOn w:val="Fuentedeprrafopredeter"/>
    <w:link w:val="Im3TablaTtulo"/>
    <w:rPr>
      <w:rFonts w:ascii="Arial" w:hAnsi="Arial" w:cs="Arial"/>
      <w:b/>
      <w:bCs/>
      <w:szCs w:val="16"/>
      <w:lang w:val="es-CL" w:eastAsia="en-US"/>
    </w:rPr>
  </w:style>
  <w:style w:type="character" w:customStyle="1" w:styleId="Im3TablaTituloCar">
    <w:name w:val="Im3_Tabla_Titulo Car"/>
    <w:basedOn w:val="Im3TablaTtuloCar"/>
    <w:link w:val="Im3TablaTitulo"/>
    <w:rPr>
      <w:rFonts w:ascii="Arial" w:hAnsi="Arial" w:cs="Arial"/>
      <w:b w:val="0"/>
      <w:bCs/>
      <w:szCs w:val="16"/>
      <w:lang w:val="es-CL" w:eastAsia="en-US"/>
    </w:rPr>
  </w:style>
  <w:style w:type="character" w:customStyle="1" w:styleId="Im3TablaIzquierdaCar">
    <w:name w:val="Im3_Tabla_Izquierda Car"/>
    <w:basedOn w:val="Im3TablaTtuloCar"/>
    <w:link w:val="Im3TablaIzquierda"/>
    <w:rPr>
      <w:rFonts w:ascii="Arial" w:hAnsi="Arial" w:cs="Arial"/>
      <w:b/>
      <w:bCs/>
      <w:szCs w:val="16"/>
      <w:lang w:val="es-CL" w:eastAsia="en-US"/>
    </w:rPr>
  </w:style>
  <w:style w:type="character" w:customStyle="1" w:styleId="SangradetextonormalCar">
    <w:name w:val="Sangría de texto normal Car"/>
    <w:basedOn w:val="Fuentedeprrafopredeter"/>
    <w:uiPriority w:val="99"/>
    <w:semiHidden/>
    <w:rPr>
      <w:rFonts w:ascii="Frutiger-Light" w:eastAsia="Calibri" w:hAnsi="Frutiger-Light" w:cs="Arial"/>
      <w:sz w:val="22"/>
      <w:szCs w:val="24"/>
      <w:lang w:eastAsia="en-US"/>
    </w:rPr>
  </w:style>
  <w:style w:type="character" w:customStyle="1" w:styleId="Sangra2detindependienteCar">
    <w:name w:val="Sangría 2 de t. independiente Car"/>
    <w:basedOn w:val="Fuentedeprrafopredeter"/>
    <w:link w:val="Sangra2detindependiente"/>
    <w:uiPriority w:val="99"/>
    <w:semiHidden/>
    <w:rPr>
      <w:rFonts w:ascii="Arial" w:hAnsi="Arial"/>
      <w:lang w:val="es-CL" w:eastAsia="en-US"/>
    </w:rPr>
  </w:style>
  <w:style w:type="paragraph" w:customStyle="1" w:styleId="Tablacentrada">
    <w:name w:val="Tabla centrada"/>
    <w:qFormat/>
    <w:pPr>
      <w:jc w:val="center"/>
    </w:pPr>
    <w:rPr>
      <w:rFonts w:ascii="Frutiger-Light" w:eastAsia="Calibri" w:hAnsi="Frutiger-Light" w:cs="Arial"/>
      <w:szCs w:val="24"/>
      <w:lang w:eastAsia="en-US"/>
    </w:rPr>
  </w:style>
  <w:style w:type="paragraph" w:customStyle="1" w:styleId="TablaTexto">
    <w:name w:val="Tabla Texto"/>
    <w:basedOn w:val="Normal"/>
    <w:pPr>
      <w:spacing w:line="360" w:lineRule="auto"/>
      <w:ind w:left="0" w:firstLine="0"/>
    </w:pPr>
    <w:rPr>
      <w:sz w:val="18"/>
      <w:lang w:eastAsia="es-ES"/>
    </w:rPr>
  </w:style>
  <w:style w:type="character" w:customStyle="1" w:styleId="PrrafodelistaCar">
    <w:name w:val="Párrafo de lista Car"/>
    <w:link w:val="Prrafodelista"/>
    <w:uiPriority w:val="34"/>
    <w:locked/>
    <w:rPr>
      <w:rFonts w:ascii="Arial" w:hAnsi="Arial"/>
      <w:lang w:val="es-CL" w:eastAsia="en-US"/>
    </w:rPr>
  </w:style>
  <w:style w:type="paragraph" w:customStyle="1" w:styleId="Estilo3">
    <w:name w:val="Estilo3"/>
    <w:basedOn w:val="Im3Vietanormal1"/>
    <w:qFormat/>
    <w:pPr>
      <w:spacing w:before="240" w:after="240"/>
      <w:ind w:left="1440" w:hanging="360"/>
    </w:pPr>
    <w:rPr>
      <w:spacing w:val="0"/>
      <w:w w:val="100"/>
    </w:rPr>
  </w:style>
  <w:style w:type="character" w:customStyle="1" w:styleId="Im3Vietanormal1Car">
    <w:name w:val="Im3_Viñeta normal 1 Car"/>
    <w:basedOn w:val="PrrafodelistaCar"/>
    <w:link w:val="Im3Vietanormal1"/>
    <w:rPr>
      <w:rFonts w:ascii="Arial" w:hAnsi="Arial" w:cs="Arial"/>
      <w:spacing w:val="-1"/>
      <w:w w:val="97"/>
      <w:lang w:val="es-CL" w:eastAsia="es-MX"/>
    </w:rPr>
  </w:style>
  <w:style w:type="table" w:customStyle="1" w:styleId="TabeladeLista4-nfase31">
    <w:name w:val="Tabela de Lista 4 - Ênfase 31"/>
    <w:basedOn w:val="Tablanormal"/>
    <w:uiPriority w:val="49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TabeladeLista4-nfase11">
    <w:name w:val="Tabela de Lista 4 - Ênfase 11"/>
    <w:basedOn w:val="Tablanormal"/>
    <w:uiPriority w:val="49"/>
    <w:rPr>
      <w:rFonts w:ascii="Calibri" w:hAnsi="Calibri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NormalTranselec-ProingesaCar">
    <w:name w:val="Normal Transelec-Proingesa Car"/>
    <w:basedOn w:val="Fuentedeprrafopredeter"/>
    <w:link w:val="NormalTranselec-Proingesa"/>
    <w:locked/>
    <w:rPr>
      <w:rFonts w:ascii="Arial" w:eastAsia="Calibri" w:hAnsi="Arial" w:cs="Arial"/>
      <w:sz w:val="24"/>
      <w:szCs w:val="24"/>
    </w:rPr>
  </w:style>
  <w:style w:type="paragraph" w:customStyle="1" w:styleId="NormalTranselec-Proingesa">
    <w:name w:val="Normal Transelec-Proingesa"/>
    <w:basedOn w:val="Normal"/>
    <w:link w:val="NormalTranselec-ProingesaCar"/>
    <w:pPr>
      <w:tabs>
        <w:tab w:val="left" w:pos="-1440"/>
        <w:tab w:val="left" w:pos="-720"/>
        <w:tab w:val="left" w:pos="426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pacing w:line="360" w:lineRule="auto"/>
      <w:ind w:left="0" w:firstLine="0"/>
    </w:pPr>
    <w:rPr>
      <w:rFonts w:eastAsia="Calibri" w:cs="Arial"/>
      <w:sz w:val="24"/>
      <w:szCs w:val="24"/>
      <w:lang w:val="es-ES" w:eastAsia="es-ES"/>
    </w:rPr>
  </w:style>
  <w:style w:type="character" w:customStyle="1" w:styleId="CierreCar">
    <w:name w:val="Cierre Car"/>
    <w:basedOn w:val="Fuentedeprrafopredeter"/>
    <w:link w:val="Cierre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paragraph" w:styleId="Cita">
    <w:name w:val="Quote"/>
    <w:basedOn w:val="Normal"/>
    <w:next w:val="Normal"/>
    <w:link w:val="CitaCar"/>
    <w:uiPriority w:val="29"/>
    <w:pPr>
      <w:spacing w:before="200" w:after="160" w:line="276" w:lineRule="auto"/>
      <w:ind w:left="864" w:right="864" w:firstLine="0"/>
      <w:jc w:val="center"/>
    </w:pPr>
    <w:rPr>
      <w:rFonts w:asciiTheme="minorHAnsi" w:hAnsiTheme="minorHAnsi" w:cs="Arial"/>
      <w:i/>
      <w:iCs/>
      <w:color w:val="404040" w:themeColor="text1" w:themeTint="BF"/>
      <w:sz w:val="22"/>
      <w:szCs w:val="22"/>
      <w:lang w:eastAsia="es-CL"/>
    </w:rPr>
  </w:style>
  <w:style w:type="character" w:customStyle="1" w:styleId="CitaCar">
    <w:name w:val="Cita Car"/>
    <w:basedOn w:val="Fuentedeprrafopredeter"/>
    <w:link w:val="Cita"/>
    <w:uiPriority w:val="29"/>
    <w:rPr>
      <w:rFonts w:asciiTheme="minorHAnsi" w:hAnsiTheme="minorHAnsi" w:cs="Arial"/>
      <w:i/>
      <w:iCs/>
      <w:color w:val="404040" w:themeColor="text1" w:themeTint="BF"/>
      <w:sz w:val="22"/>
      <w:szCs w:val="22"/>
      <w:lang w:val="es-CL" w:eastAsia="es-CL"/>
    </w:rPr>
  </w:style>
  <w:style w:type="paragraph" w:styleId="Citadestacada">
    <w:name w:val="Intense Quote"/>
    <w:basedOn w:val="Normal"/>
    <w:next w:val="Normal"/>
    <w:link w:val="CitadestacadaCar"/>
    <w:uiPriority w:val="30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 w:line="276" w:lineRule="auto"/>
      <w:ind w:left="864" w:right="864" w:firstLine="0"/>
      <w:jc w:val="center"/>
    </w:pPr>
    <w:rPr>
      <w:rFonts w:asciiTheme="minorHAnsi" w:hAnsiTheme="minorHAnsi" w:cs="Arial"/>
      <w:i/>
      <w:iCs/>
      <w:color w:val="4F81BD" w:themeColor="accent1"/>
      <w:sz w:val="22"/>
      <w:szCs w:val="22"/>
      <w:lang w:eastAsia="es-CL"/>
    </w:rPr>
  </w:style>
  <w:style w:type="character" w:customStyle="1" w:styleId="CitadestacadaCar">
    <w:name w:val="Cita destacada Car"/>
    <w:basedOn w:val="Fuentedeprrafopredeter"/>
    <w:link w:val="Citadestacada"/>
    <w:uiPriority w:val="30"/>
    <w:rPr>
      <w:rFonts w:asciiTheme="minorHAnsi" w:hAnsiTheme="minorHAnsi" w:cs="Arial"/>
      <w:i/>
      <w:iCs/>
      <w:color w:val="4F81BD" w:themeColor="accent1"/>
      <w:sz w:val="22"/>
      <w:szCs w:val="22"/>
      <w:lang w:val="es-CL" w:eastAsia="es-CL"/>
    </w:rPr>
  </w:style>
  <w:style w:type="character" w:customStyle="1" w:styleId="DireccinHTMLCar">
    <w:name w:val="Dirección HTML Car"/>
    <w:basedOn w:val="Fuentedeprrafopredeter"/>
    <w:link w:val="DireccinHTML"/>
    <w:uiPriority w:val="99"/>
    <w:semiHidden/>
    <w:rPr>
      <w:rFonts w:asciiTheme="minorHAnsi" w:hAnsiTheme="minorHAnsi" w:cs="Arial"/>
      <w:i/>
      <w:iCs/>
      <w:sz w:val="22"/>
      <w:szCs w:val="22"/>
      <w:lang w:val="es-CL" w:eastAsia="es-CL"/>
    </w:rPr>
  </w:style>
  <w:style w:type="character" w:customStyle="1" w:styleId="EncabezadodemensajeCar">
    <w:name w:val="Encabezado de mensaje Car"/>
    <w:basedOn w:val="Fuentedeprrafopredeter"/>
    <w:link w:val="Encabezadodemensaje"/>
    <w:uiPriority w:val="99"/>
    <w:semiHidden/>
    <w:rPr>
      <w:rFonts w:asciiTheme="majorHAnsi" w:eastAsiaTheme="majorEastAsia" w:hAnsiTheme="majorHAnsi" w:cstheme="majorBidi"/>
      <w:sz w:val="24"/>
      <w:szCs w:val="24"/>
      <w:shd w:val="pct20" w:color="auto" w:fill="auto"/>
      <w:lang w:val="es-CL" w:eastAsia="es-CL"/>
    </w:rPr>
  </w:style>
  <w:style w:type="character" w:customStyle="1" w:styleId="EncabezadodenotaCar">
    <w:name w:val="Encabezado de nota Car"/>
    <w:basedOn w:val="Fuentedeprrafopredeter"/>
    <w:link w:val="Encabezadodenot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echaCar">
    <w:name w:val="Fecha Car"/>
    <w:basedOn w:val="Fuentedeprrafopredeter"/>
    <w:link w:val="Fech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irmaCar">
    <w:name w:val="Firma Car"/>
    <w:basedOn w:val="Fuentedeprrafopredeter"/>
    <w:link w:val="Firm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irmadecorreoelectrnicoCar">
    <w:name w:val="Firma de correo electrónico Car"/>
    <w:basedOn w:val="Fuentedeprrafopredeter"/>
    <w:link w:val="Firmadecorreoelectrnico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Pr>
      <w:rFonts w:ascii="Consolas" w:hAnsi="Consolas" w:cs="Arial"/>
      <w:lang w:val="es-CL" w:eastAsia="es-CL"/>
    </w:rPr>
  </w:style>
  <w:style w:type="character" w:customStyle="1" w:styleId="SaludoCar">
    <w:name w:val="Saludo Car"/>
    <w:basedOn w:val="Fuentedeprrafopredeter"/>
    <w:link w:val="Saludo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SubttuloCar">
    <w:name w:val="Subtítulo Car"/>
    <w:basedOn w:val="Fuentedeprrafopredeter"/>
    <w:link w:val="Subttulo"/>
    <w:uiPriority w:val="11"/>
    <w:rPr>
      <w:rFonts w:asciiTheme="minorHAnsi" w:eastAsiaTheme="minorEastAsia" w:hAnsiTheme="minorHAnsi" w:cstheme="minorBidi"/>
      <w:color w:val="595959" w:themeColor="text1" w:themeTint="A6"/>
      <w:spacing w:val="15"/>
      <w:sz w:val="22"/>
      <w:szCs w:val="22"/>
      <w:lang w:val="es-CL" w:eastAsia="es-CL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semiHidden/>
    <w:rPr>
      <w:rFonts w:ascii="Arial" w:hAnsi="Arial"/>
      <w:lang w:val="es-CL" w:eastAsia="en-US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Pr>
      <w:rFonts w:asciiTheme="minorHAnsi" w:hAnsiTheme="minorHAnsi" w:cs="Arial"/>
      <w:sz w:val="16"/>
      <w:szCs w:val="16"/>
      <w:lang w:val="es-CL" w:eastAsia="es-CL"/>
    </w:rPr>
  </w:style>
  <w:style w:type="character" w:customStyle="1" w:styleId="TextoindependienteCar1">
    <w:name w:val="Texto independiente Car1"/>
    <w:basedOn w:val="Fuentedeprrafopredeter"/>
    <w:link w:val="Textoindependiente"/>
    <w:uiPriority w:val="9"/>
    <w:rPr>
      <w:rFonts w:ascii="Arial" w:hAnsi="Arial"/>
      <w:lang w:eastAsia="en-US"/>
    </w:rPr>
  </w:style>
  <w:style w:type="character" w:customStyle="1" w:styleId="TextoindependienteprimerasangraCar">
    <w:name w:val="Texto independiente primera sangría Car"/>
    <w:basedOn w:val="TextoindependienteCar1"/>
    <w:link w:val="Textoindependienteprimerasangr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SangradetextonormalCar1">
    <w:name w:val="Sangría de texto normal Car1"/>
    <w:basedOn w:val="Fuentedeprrafopredeter"/>
    <w:link w:val="Sangradetextonormal"/>
    <w:uiPriority w:val="99"/>
    <w:semiHidden/>
    <w:rPr>
      <w:rFonts w:ascii="Arial" w:hAnsi="Arial"/>
      <w:spacing w:val="-3"/>
      <w:lang w:val="es-CL" w:eastAsia="en-US"/>
    </w:rPr>
  </w:style>
  <w:style w:type="character" w:customStyle="1" w:styleId="Textoindependienteprimerasangra2Car">
    <w:name w:val="Texto independiente primera sangría 2 Car"/>
    <w:basedOn w:val="SangradetextonormalCar1"/>
    <w:link w:val="Textoindependienteprimerasangra2"/>
    <w:uiPriority w:val="99"/>
    <w:semiHidden/>
    <w:rPr>
      <w:rFonts w:asciiTheme="minorHAnsi" w:hAnsiTheme="minorHAnsi" w:cs="Arial"/>
      <w:spacing w:val="-3"/>
      <w:sz w:val="22"/>
      <w:szCs w:val="22"/>
      <w:lang w:val="es-CL" w:eastAsia="es-CL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Pr>
      <w:rFonts w:ascii="Consolas" w:hAnsi="Consolas" w:cs="Arial"/>
      <w:lang w:val="es-CL" w:eastAsia="es-CL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Pr>
      <w:rFonts w:asciiTheme="minorHAnsi" w:hAnsiTheme="minorHAnsi" w:cs="Arial"/>
      <w:lang w:val="es-CL" w:eastAsia="es-CL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Pr>
      <w:rFonts w:ascii="Consolas" w:hAnsi="Consolas" w:cs="Arial"/>
      <w:sz w:val="21"/>
      <w:szCs w:val="21"/>
      <w:lang w:val="es-CL" w:eastAsia="es-CL"/>
    </w:rPr>
  </w:style>
  <w:style w:type="table" w:customStyle="1" w:styleId="Tablaconcuadrcula4-nfasis11">
    <w:name w:val="Tabla con cuadrícula 4 - Énfasis 11"/>
    <w:basedOn w:val="Tablanormal"/>
    <w:uiPriority w:val="49"/>
    <w:rPr>
      <w:rFonts w:ascii="Calibri" w:hAnsi="Calibri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Mencinsinresolver1">
    <w:name w:val="Mención sin resolver1"/>
    <w:basedOn w:val="Fuentedeprrafopredeter"/>
    <w:uiPriority w:val="99"/>
    <w:semiHidden/>
    <w:unhideWhenUsed/>
    <w:rPr>
      <w:color w:val="605E5C"/>
      <w:shd w:val="clear" w:color="auto" w:fill="E1DFDD"/>
    </w:rPr>
  </w:style>
  <w:style w:type="paragraph" w:customStyle="1" w:styleId="TE">
    <w:name w:val="TE"/>
    <w:qFormat/>
    <w:pPr>
      <w:autoSpaceDE w:val="0"/>
      <w:autoSpaceDN w:val="0"/>
      <w:adjustRightInd w:val="0"/>
      <w:ind w:left="1304" w:hanging="1304"/>
    </w:pPr>
    <w:rPr>
      <w:rFonts w:ascii="Arial" w:hAnsi="Arial"/>
      <w:b/>
      <w:bCs/>
      <w:kern w:val="28"/>
      <w:sz w:val="15"/>
      <w:szCs w:val="18"/>
      <w:lang w:val="en-GB" w:eastAsia="en-US"/>
    </w:rPr>
  </w:style>
  <w:style w:type="paragraph" w:customStyle="1" w:styleId="NormalPDG02">
    <w:name w:val="Normal_PDG02"/>
    <w:basedOn w:val="Normal"/>
    <w:pPr>
      <w:keepLines/>
      <w:framePr w:hSpace="57" w:vSpace="57" w:wrap="auto" w:vAnchor="page" w:hAnchor="page" w:x="1022" w:y="874"/>
      <w:spacing w:before="120" w:line="240" w:lineRule="auto"/>
      <w:ind w:left="0" w:firstLine="0"/>
      <w:jc w:val="center"/>
    </w:pPr>
    <w:rPr>
      <w:sz w:val="16"/>
      <w:szCs w:val="18"/>
    </w:rPr>
  </w:style>
  <w:style w:type="table" w:customStyle="1" w:styleId="TabeladeGrade4-nfase11">
    <w:name w:val="Tabela de Grade 4 - Ênfase 11"/>
    <w:basedOn w:val="Tablanormal"/>
    <w:uiPriority w:val="49"/>
    <w:rPr>
      <w:rFonts w:ascii="Calibri" w:hAnsi="Calibri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WW8Num31z3">
    <w:name w:val="WW8Num31z3"/>
    <w:rPr>
      <w:rFonts w:ascii="Symbol" w:hAnsi="Symbol"/>
    </w:rPr>
  </w:style>
  <w:style w:type="paragraph" w:customStyle="1" w:styleId="PARRAFOIM3">
    <w:name w:val="PARRAFO (IM3)"/>
    <w:basedOn w:val="Normal"/>
    <w:link w:val="PARRAFOIM3Car"/>
    <w:pPr>
      <w:spacing w:after="200" w:line="360" w:lineRule="auto"/>
      <w:ind w:left="0" w:firstLine="0"/>
    </w:pPr>
    <w:rPr>
      <w:rFonts w:eastAsiaTheme="minorEastAsia" w:cstheme="minorBidi"/>
      <w:sz w:val="22"/>
      <w:szCs w:val="22"/>
      <w:lang w:val="es-ES" w:eastAsia="es-ES"/>
    </w:rPr>
  </w:style>
  <w:style w:type="character" w:customStyle="1" w:styleId="PARRAFOIM3Car">
    <w:name w:val="PARRAFO (IM3) Car"/>
    <w:basedOn w:val="Fuentedeprrafopredeter"/>
    <w:link w:val="PARRAFOIM3"/>
    <w:rPr>
      <w:rFonts w:ascii="Arial" w:eastAsiaTheme="minorEastAsia" w:hAnsi="Arial" w:cstheme="minorBidi"/>
      <w:sz w:val="22"/>
      <w:szCs w:val="22"/>
    </w:rPr>
  </w:style>
  <w:style w:type="paragraph" w:customStyle="1" w:styleId="TextoPT">
    <w:name w:val="Texto PT"/>
    <w:basedOn w:val="Normal"/>
    <w:pPr>
      <w:spacing w:line="360" w:lineRule="auto"/>
      <w:ind w:left="0" w:firstLine="0"/>
    </w:pPr>
    <w:rPr>
      <w:sz w:val="22"/>
      <w:lang w:eastAsia="es-ES"/>
    </w:rPr>
  </w:style>
  <w:style w:type="paragraph" w:customStyle="1" w:styleId="tITU">
    <w:name w:val="tITU"/>
    <w:basedOn w:val="Prrafodelista1"/>
    <w:pPr>
      <w:keepNext/>
      <w:widowControl/>
      <w:spacing w:before="120" w:after="120" w:line="312" w:lineRule="auto"/>
      <w:ind w:left="360" w:hanging="360"/>
      <w:contextualSpacing w:val="0"/>
      <w:outlineLvl w:val="0"/>
    </w:pPr>
    <w:rPr>
      <w:rFonts w:ascii="Arial Negrita" w:hAnsi="Arial Negrita" w:cs="Times New Roman"/>
      <w:b/>
      <w:lang w:eastAsia="es-ES"/>
    </w:rPr>
  </w:style>
  <w:style w:type="paragraph" w:customStyle="1" w:styleId="TITULO2IM3">
    <w:name w:val="TITULO2 (IM3)"/>
    <w:basedOn w:val="Ttulo2"/>
    <w:link w:val="TITULO2IM3Car"/>
    <w:pPr>
      <w:keepNext/>
      <w:suppressAutoHyphens w:val="0"/>
      <w:spacing w:before="120" w:after="120" w:line="312" w:lineRule="auto"/>
      <w:ind w:left="567" w:hanging="567"/>
      <w:jc w:val="left"/>
    </w:pPr>
    <w:rPr>
      <w:rFonts w:eastAsia="Kozuka Gothic Pro EL" w:cs="Arial"/>
      <w:bCs/>
    </w:rPr>
  </w:style>
  <w:style w:type="character" w:customStyle="1" w:styleId="TITULO2IM3Car">
    <w:name w:val="TITULO2 (IM3) Car"/>
    <w:basedOn w:val="Ttulo2Car"/>
    <w:link w:val="TITULO2IM3"/>
    <w:rPr>
      <w:rFonts w:ascii="Arial Negrita" w:eastAsia="Kozuka Gothic Pro EL" w:hAnsi="Arial Negrita" w:cs="Arial"/>
      <w:b/>
      <w:bCs/>
      <w:sz w:val="22"/>
      <w:szCs w:val="22"/>
      <w:lang w:val="es-CL" w:eastAsia="en-US"/>
    </w:rPr>
  </w:style>
  <w:style w:type="paragraph" w:customStyle="1" w:styleId="TITULO1IM3">
    <w:name w:val="TITULO 1 (IM3)"/>
    <w:basedOn w:val="tITU"/>
    <w:link w:val="TITULO1IM3Car"/>
    <w:pPr>
      <w:numPr>
        <w:numId w:val="22"/>
      </w:numPr>
    </w:pPr>
  </w:style>
  <w:style w:type="character" w:customStyle="1" w:styleId="TITULO1IM3Car">
    <w:name w:val="TITULO 1 (IM3) Car"/>
    <w:basedOn w:val="Fuentedeprrafopredeter"/>
    <w:link w:val="TITULO1IM3"/>
    <w:rPr>
      <w:rFonts w:ascii="Arial Negrita" w:hAnsi="Arial Negrita"/>
      <w:b/>
      <w:sz w:val="24"/>
    </w:rPr>
  </w:style>
  <w:style w:type="paragraph" w:customStyle="1" w:styleId="TtuloFigura">
    <w:name w:val="Título Figura"/>
    <w:basedOn w:val="Normal"/>
    <w:link w:val="TtuloFiguraCar"/>
    <w:qFormat/>
    <w:pPr>
      <w:widowControl w:val="0"/>
      <w:spacing w:line="276" w:lineRule="auto"/>
      <w:ind w:left="0" w:firstLine="0"/>
      <w:jc w:val="center"/>
    </w:pPr>
    <w:rPr>
      <w:rFonts w:ascii="Cambria" w:hAnsi="Cambria"/>
      <w:lang w:val="es-ES" w:eastAsia="es-MX"/>
    </w:rPr>
  </w:style>
  <w:style w:type="character" w:customStyle="1" w:styleId="TtuloFiguraCar">
    <w:name w:val="Título Figura Car"/>
    <w:link w:val="TtuloFigura"/>
    <w:locked/>
    <w:rPr>
      <w:rFonts w:ascii="Cambria" w:hAnsi="Cambria"/>
      <w:lang w:eastAsia="es-MX"/>
    </w:rPr>
  </w:style>
  <w:style w:type="character" w:customStyle="1" w:styleId="Mencionar1">
    <w:name w:val="Mencionar1"/>
    <w:basedOn w:val="Fuentedeprrafopredeter"/>
    <w:uiPriority w:val="99"/>
    <w:semiHidden/>
    <w:unhideWhenUsed/>
    <w:rPr>
      <w:color w:val="2B579A"/>
      <w:shd w:val="clear" w:color="auto" w:fill="E6E6E6"/>
    </w:rPr>
  </w:style>
  <w:style w:type="character" w:customStyle="1" w:styleId="Mencionar2">
    <w:name w:val="Mencionar2"/>
    <w:basedOn w:val="Fuentedeprrafopredeter"/>
    <w:uiPriority w:val="99"/>
    <w:semiHidden/>
    <w:unhideWhenUsed/>
    <w:rPr>
      <w:color w:val="2B579A"/>
      <w:shd w:val="clear" w:color="auto" w:fill="E6E6E6"/>
    </w:rPr>
  </w:style>
  <w:style w:type="character" w:customStyle="1" w:styleId="Mencinsinresolver11">
    <w:name w:val="Mención sin resolver11"/>
    <w:basedOn w:val="Fuentedeprrafopredeter"/>
    <w:uiPriority w:val="99"/>
    <w:semiHidden/>
    <w:unhideWhenUsed/>
    <w:rPr>
      <w:color w:val="808080"/>
      <w:shd w:val="clear" w:color="auto" w:fill="E6E6E6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Pr>
      <w:color w:val="605E5C"/>
      <w:shd w:val="clear" w:color="auto" w:fill="E1DFDD"/>
    </w:rPr>
  </w:style>
  <w:style w:type="character" w:customStyle="1" w:styleId="Mencinsinresolver3">
    <w:name w:val="Mención sin resolver3"/>
    <w:basedOn w:val="Fuentedeprrafopredeter"/>
    <w:uiPriority w:val="99"/>
    <w:semiHidden/>
    <w:unhideWhenUsed/>
    <w:rPr>
      <w:color w:val="808080"/>
      <w:shd w:val="clear" w:color="auto" w:fill="E6E6E6"/>
    </w:rPr>
  </w:style>
  <w:style w:type="character" w:customStyle="1" w:styleId="Mencinsinresolver4">
    <w:name w:val="Mención sin resolver4"/>
    <w:basedOn w:val="Fuentedeprrafopredeter"/>
    <w:uiPriority w:val="99"/>
    <w:semiHidden/>
    <w:unhideWhenUsed/>
    <w:rPr>
      <w:color w:val="605E5C"/>
      <w:shd w:val="clear" w:color="auto" w:fill="E1DFDD"/>
    </w:rPr>
  </w:style>
  <w:style w:type="table" w:customStyle="1" w:styleId="TabeladeGradeClara1">
    <w:name w:val="Tabela de Grade Clara1"/>
    <w:basedOn w:val="Tablanormal"/>
    <w:uiPriority w:val="40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normaltextrun">
    <w:name w:val="normaltextrun"/>
    <w:basedOn w:val="Fuentedeprrafopredeter"/>
  </w:style>
  <w:style w:type="paragraph" w:customStyle="1" w:styleId="Titulo4">
    <w:name w:val="Titulo 4"/>
    <w:basedOn w:val="Ttulo4"/>
    <w:next w:val="Normal"/>
    <w:semiHidden/>
    <w:pPr>
      <w:numPr>
        <w:numId w:val="23"/>
      </w:numPr>
      <w:tabs>
        <w:tab w:val="left" w:pos="851"/>
      </w:tabs>
      <w:ind w:left="0" w:firstLine="0"/>
    </w:pPr>
    <w:rPr>
      <w:b/>
      <w:bCs w:val="0"/>
      <w:szCs w:val="24"/>
      <w:u w:val="single"/>
      <w:lang w:val="en-US" w:eastAsia="es-ES"/>
    </w:rPr>
  </w:style>
  <w:style w:type="character" w:customStyle="1" w:styleId="EquationCaption">
    <w:name w:val="_Equation Caption"/>
    <w:semiHidden/>
  </w:style>
  <w:style w:type="paragraph" w:customStyle="1" w:styleId="Textoindependiente21">
    <w:name w:val="Texto independiente 21"/>
    <w:basedOn w:val="Normal"/>
    <w:semiHidden/>
    <w:pPr>
      <w:tabs>
        <w:tab w:val="left" w:pos="2127"/>
      </w:tabs>
      <w:ind w:left="1843" w:hanging="992"/>
    </w:pPr>
    <w:rPr>
      <w:sz w:val="22"/>
      <w:lang w:eastAsia="es-ES"/>
    </w:rPr>
  </w:style>
  <w:style w:type="paragraph" w:customStyle="1" w:styleId="Captulo">
    <w:name w:val="Capítulo"/>
    <w:basedOn w:val="Normal"/>
    <w:next w:val="Normal"/>
    <w:semiHidden/>
    <w:pPr>
      <w:keepNext/>
      <w:spacing w:before="360"/>
      <w:ind w:left="0" w:firstLine="0"/>
      <w:jc w:val="center"/>
    </w:pPr>
    <w:rPr>
      <w:b/>
      <w:kern w:val="28"/>
      <w:sz w:val="24"/>
      <w:u w:val="single"/>
      <w:lang w:eastAsia="es-ES"/>
    </w:rPr>
  </w:style>
  <w:style w:type="paragraph" w:customStyle="1" w:styleId="Cita1">
    <w:name w:val="Cita1"/>
    <w:basedOn w:val="Textoindependiente"/>
    <w:semiHidden/>
    <w:pPr>
      <w:keepLines/>
      <w:widowControl/>
      <w:pBdr>
        <w:top w:val="single" w:sz="4" w:space="1" w:color="auto"/>
      </w:pBdr>
      <w:spacing w:after="160" w:line="288" w:lineRule="auto"/>
      <w:ind w:left="720" w:right="720"/>
      <w:jc w:val="left"/>
    </w:pPr>
    <w:rPr>
      <w:rFonts w:ascii="Times New Roman" w:hAnsi="Times New Roman"/>
      <w:i/>
      <w:sz w:val="16"/>
      <w:lang w:eastAsia="es-ES"/>
    </w:rPr>
  </w:style>
  <w:style w:type="paragraph" w:customStyle="1" w:styleId="Citaprimero">
    <w:name w:val="Cita primero"/>
    <w:basedOn w:val="Cita1"/>
    <w:next w:val="Cita1"/>
    <w:semiHidden/>
    <w:pPr>
      <w:spacing w:before="120"/>
    </w:pPr>
  </w:style>
  <w:style w:type="paragraph" w:customStyle="1" w:styleId="Citaltimo">
    <w:name w:val="Cita último"/>
    <w:basedOn w:val="Cita1"/>
    <w:next w:val="Textoindependiente"/>
    <w:semiHidden/>
    <w:pPr>
      <w:spacing w:after="240"/>
    </w:pPr>
  </w:style>
  <w:style w:type="paragraph" w:customStyle="1" w:styleId="DatosTabla">
    <w:name w:val="DatosTabla"/>
    <w:basedOn w:val="Normal"/>
    <w:semiHidden/>
    <w:pPr>
      <w:tabs>
        <w:tab w:val="decimal" w:pos="1008"/>
      </w:tabs>
      <w:spacing w:before="120" w:after="120" w:line="120" w:lineRule="atLeast"/>
      <w:ind w:left="72" w:right="72" w:firstLine="0"/>
      <w:jc w:val="left"/>
    </w:pPr>
    <w:rPr>
      <w:rFonts w:ascii="Times New Roman" w:hAnsi="Times New Roman"/>
      <w:lang w:eastAsia="es-ES"/>
    </w:rPr>
  </w:style>
  <w:style w:type="paragraph" w:customStyle="1" w:styleId="DatosTablaNoDecimal">
    <w:name w:val="DatosTablaNoDecimal"/>
    <w:basedOn w:val="DatosTabla"/>
    <w:semiHidden/>
    <w:pPr>
      <w:tabs>
        <w:tab w:val="right" w:pos="1008"/>
      </w:tabs>
    </w:pPr>
  </w:style>
  <w:style w:type="paragraph" w:customStyle="1" w:styleId="DireccinTelfono">
    <w:name w:val="Dirección/Teléfono"/>
    <w:basedOn w:val="Normal"/>
    <w:semiHidden/>
    <w:pPr>
      <w:ind w:left="245" w:firstLine="0"/>
      <w:jc w:val="left"/>
    </w:pPr>
    <w:rPr>
      <w:rFonts w:ascii="Times New Roman" w:hAnsi="Times New Roman"/>
      <w:lang w:eastAsia="es-ES"/>
    </w:rPr>
  </w:style>
  <w:style w:type="paragraph" w:customStyle="1" w:styleId="Encabezadobase">
    <w:name w:val="Encabezado base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lang w:eastAsia="es-ES"/>
    </w:rPr>
  </w:style>
  <w:style w:type="paragraph" w:customStyle="1" w:styleId="Encabezadodetda">
    <w:name w:val="Encabezado de tda"/>
    <w:basedOn w:val="Normal"/>
    <w:semiHidden/>
    <w:pPr>
      <w:widowControl w:val="0"/>
      <w:tabs>
        <w:tab w:val="right" w:pos="9360"/>
      </w:tabs>
      <w:suppressAutoHyphens/>
      <w:snapToGrid w:val="0"/>
      <w:ind w:left="0" w:firstLine="0"/>
      <w:jc w:val="left"/>
    </w:pPr>
    <w:rPr>
      <w:rFonts w:ascii="Courier New" w:hAnsi="Courier New"/>
      <w:lang w:val="en-US" w:eastAsia="es-ES"/>
    </w:rPr>
  </w:style>
  <w:style w:type="paragraph" w:customStyle="1" w:styleId="Encabezadoimpar">
    <w:name w:val="Encabezado impar"/>
    <w:basedOn w:val="Normal"/>
    <w:semiHidden/>
    <w:pPr>
      <w:keepLines/>
      <w:tabs>
        <w:tab w:val="right" w:pos="0"/>
        <w:tab w:val="center" w:pos="4320"/>
        <w:tab w:val="right" w:pos="8640"/>
      </w:tabs>
      <w:ind w:left="0" w:firstLine="0"/>
      <w:jc w:val="right"/>
    </w:pPr>
    <w:rPr>
      <w:rFonts w:ascii="Times New Roman" w:hAnsi="Times New Roman"/>
      <w:sz w:val="18"/>
      <w:lang w:eastAsia="es-ES"/>
    </w:rPr>
  </w:style>
  <w:style w:type="paragraph" w:customStyle="1" w:styleId="Encabezadopar">
    <w:name w:val="Encabezado par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sz w:val="18"/>
      <w:lang w:eastAsia="es-ES"/>
    </w:rPr>
  </w:style>
  <w:style w:type="paragraph" w:customStyle="1" w:styleId="Encabezadoprimero">
    <w:name w:val="Encabezado primero"/>
    <w:basedOn w:val="Normal"/>
    <w:semiHidden/>
    <w:pPr>
      <w:keepLines/>
      <w:tabs>
        <w:tab w:val="center" w:pos="4320"/>
      </w:tabs>
      <w:ind w:left="0" w:firstLine="0"/>
      <w:jc w:val="center"/>
    </w:pPr>
    <w:rPr>
      <w:rFonts w:ascii="Times New Roman" w:hAnsi="Times New Roman"/>
      <w:sz w:val="18"/>
      <w:lang w:eastAsia="es-ES"/>
    </w:rPr>
  </w:style>
  <w:style w:type="character" w:customStyle="1" w:styleId="nfasisinicial">
    <w:name w:val="Énfasis inicial"/>
    <w:semiHidden/>
    <w:rPr>
      <w:b/>
      <w:i/>
    </w:rPr>
  </w:style>
  <w:style w:type="paragraph" w:customStyle="1" w:styleId="Eslogan">
    <w:name w:val="Eslogan"/>
    <w:basedOn w:val="DireccinTelfono"/>
    <w:next w:val="DireccinTelfono"/>
    <w:semiHidden/>
    <w:rPr>
      <w:b/>
      <w:i/>
    </w:rPr>
  </w:style>
  <w:style w:type="paragraph" w:customStyle="1" w:styleId="Etiquetadeparte">
    <w:name w:val="Etiqueta de parte"/>
    <w:basedOn w:val="Normal"/>
    <w:next w:val="Normal"/>
    <w:semiHidden/>
    <w:pPr>
      <w:keepNext/>
      <w:spacing w:before="600" w:after="160"/>
      <w:ind w:left="0" w:firstLine="0"/>
      <w:jc w:val="center"/>
    </w:pPr>
    <w:rPr>
      <w:kern w:val="28"/>
      <w:sz w:val="24"/>
      <w:u w:val="single"/>
      <w:lang w:eastAsia="es-ES"/>
    </w:rPr>
  </w:style>
  <w:style w:type="paragraph" w:customStyle="1" w:styleId="Etiquetadeseccin">
    <w:name w:val="Etiqueta de sección"/>
    <w:basedOn w:val="Normal"/>
    <w:next w:val="Textoindependiente"/>
    <w:semiHidden/>
    <w:pPr>
      <w:keepNext/>
      <w:keepLines/>
      <w:spacing w:before="240" w:after="360"/>
      <w:ind w:left="0" w:firstLine="0"/>
      <w:jc w:val="center"/>
    </w:pPr>
    <w:rPr>
      <w:b/>
      <w:kern w:val="28"/>
      <w:sz w:val="36"/>
      <w:lang w:eastAsia="es-ES"/>
    </w:rPr>
  </w:style>
  <w:style w:type="paragraph" w:customStyle="1" w:styleId="FechasNotas">
    <w:name w:val="Fechas/Notas"/>
    <w:basedOn w:val="Normal"/>
    <w:semiHidden/>
    <w:pPr>
      <w:ind w:left="0" w:firstLine="0"/>
      <w:jc w:val="left"/>
    </w:pPr>
    <w:rPr>
      <w:rFonts w:ascii="Times New Roman" w:hAnsi="Times New Roman"/>
      <w:b/>
      <w:lang w:eastAsia="es-ES"/>
    </w:rPr>
  </w:style>
  <w:style w:type="paragraph" w:customStyle="1" w:styleId="font5">
    <w:name w:val="font5"/>
    <w:basedOn w:val="Normal"/>
    <w:pPr>
      <w:spacing w:before="100" w:beforeAutospacing="1" w:after="100" w:afterAutospacing="1"/>
      <w:ind w:left="0" w:firstLine="0"/>
      <w:jc w:val="left"/>
    </w:pPr>
    <w:rPr>
      <w:rFonts w:ascii="CG Times" w:eastAsia="Arial Unicode MS" w:hAnsi="CG Times" w:cs="Arial Unicode MS"/>
      <w:sz w:val="24"/>
      <w:szCs w:val="24"/>
      <w:lang w:val="es-ES" w:eastAsia="es-ES"/>
    </w:rPr>
  </w:style>
  <w:style w:type="paragraph" w:customStyle="1" w:styleId="Imagen">
    <w:name w:val="Imagen"/>
    <w:basedOn w:val="Textoindependiente"/>
    <w:next w:val="Descripcin"/>
    <w:semiHidden/>
    <w:pPr>
      <w:keepNext/>
      <w:widowControl/>
      <w:pBdr>
        <w:top w:val="single" w:sz="4" w:space="1" w:color="auto"/>
      </w:pBdr>
      <w:spacing w:after="160" w:line="288" w:lineRule="auto"/>
      <w:jc w:val="left"/>
    </w:pPr>
    <w:rPr>
      <w:rFonts w:ascii="Times New Roman" w:hAnsi="Times New Roman"/>
      <w:sz w:val="16"/>
      <w:lang w:eastAsia="es-ES"/>
    </w:rPr>
  </w:style>
  <w:style w:type="paragraph" w:customStyle="1" w:styleId="ndicebase">
    <w:name w:val="Índice base"/>
    <w:basedOn w:val="Normal"/>
    <w:semiHidden/>
    <w:pPr>
      <w:tabs>
        <w:tab w:val="right" w:leader="dot" w:pos="3960"/>
      </w:tabs>
      <w:ind w:left="720" w:hanging="720"/>
      <w:jc w:val="left"/>
    </w:pPr>
    <w:rPr>
      <w:rFonts w:ascii="Times New Roman" w:hAnsi="Times New Roman"/>
      <w:lang w:eastAsia="es-ES"/>
    </w:rPr>
  </w:style>
  <w:style w:type="paragraph" w:customStyle="1" w:styleId="Infodocumentosadjuntos">
    <w:name w:val="Info documentos adjuntos"/>
    <w:basedOn w:val="Normal"/>
    <w:semiHidden/>
    <w:pPr>
      <w:ind w:left="0" w:firstLine="0"/>
      <w:jc w:val="left"/>
    </w:pPr>
    <w:rPr>
      <w:rFonts w:ascii="Times New Roman" w:hAnsi="Times New Roman"/>
      <w:lang w:val="es-ES" w:eastAsia="es-ES"/>
    </w:rPr>
  </w:style>
  <w:style w:type="paragraph" w:customStyle="1" w:styleId="Legal">
    <w:name w:val="Legal"/>
    <w:basedOn w:val="Normal"/>
    <w:semiHidden/>
    <w:pPr>
      <w:ind w:left="86" w:right="86" w:firstLine="0"/>
      <w:jc w:val="left"/>
    </w:pPr>
    <w:rPr>
      <w:rFonts w:ascii="Times New Roman" w:hAnsi="Times New Roman"/>
      <w:sz w:val="12"/>
      <w:lang w:eastAsia="es-ES"/>
    </w:rPr>
  </w:style>
  <w:style w:type="paragraph" w:customStyle="1" w:styleId="Listaconnmerosprimero">
    <w:name w:val="Lista con números primero"/>
    <w:basedOn w:val="Listaconnmeros"/>
    <w:next w:val="Listaconnmeros"/>
    <w:semiHidden/>
    <w:pPr>
      <w:numPr>
        <w:numId w:val="0"/>
      </w:numPr>
      <w:pBdr>
        <w:top w:val="single" w:sz="4" w:space="1" w:color="auto"/>
      </w:pBdr>
      <w:spacing w:before="80" w:after="16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connmerosltimo">
    <w:name w:val="Lista con números último"/>
    <w:basedOn w:val="Listaconnmeros"/>
    <w:next w:val="Textoindependiente"/>
    <w:semiHidden/>
    <w:pPr>
      <w:numPr>
        <w:numId w:val="0"/>
      </w:numPr>
      <w:pBdr>
        <w:top w:val="single" w:sz="4" w:space="1" w:color="auto"/>
      </w:pBdr>
      <w:spacing w:after="24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convietasprimero">
    <w:name w:val="Lista con viñetas primero"/>
    <w:basedOn w:val="Listaconvietas"/>
    <w:next w:val="Listaconvietas"/>
    <w:semiHidden/>
    <w:pPr>
      <w:numPr>
        <w:numId w:val="0"/>
      </w:numPr>
      <w:spacing w:before="80" w:after="160" w:line="288" w:lineRule="auto"/>
      <w:ind w:left="720" w:hanging="360"/>
      <w:jc w:val="left"/>
    </w:pPr>
    <w:rPr>
      <w:rFonts w:ascii="Times New Roman" w:hAnsi="Times New Roman"/>
    </w:rPr>
  </w:style>
  <w:style w:type="paragraph" w:customStyle="1" w:styleId="Listaconvietasltimo">
    <w:name w:val="Lista con viñetas último"/>
    <w:basedOn w:val="Listaconvietas"/>
    <w:next w:val="Textoindependiente"/>
    <w:semiHidden/>
    <w:pPr>
      <w:numPr>
        <w:numId w:val="0"/>
      </w:numPr>
      <w:spacing w:after="240" w:line="288" w:lineRule="auto"/>
      <w:ind w:left="720" w:hanging="360"/>
      <w:jc w:val="left"/>
    </w:pPr>
    <w:rPr>
      <w:rFonts w:ascii="Times New Roman" w:hAnsi="Times New Roman"/>
    </w:rPr>
  </w:style>
  <w:style w:type="paragraph" w:customStyle="1" w:styleId="Listaprimero">
    <w:name w:val="Lista primero"/>
    <w:basedOn w:val="Lista"/>
    <w:next w:val="Lista"/>
    <w:semiHidden/>
    <w:pPr>
      <w:pBdr>
        <w:top w:val="single" w:sz="4" w:space="1" w:color="auto"/>
      </w:pBdr>
      <w:tabs>
        <w:tab w:val="left" w:pos="720"/>
      </w:tabs>
      <w:spacing w:before="80" w:after="8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ltimo">
    <w:name w:val="Lista último"/>
    <w:basedOn w:val="Lista"/>
    <w:next w:val="Textoindependiente"/>
    <w:semiHidden/>
    <w:pPr>
      <w:pBdr>
        <w:top w:val="single" w:sz="4" w:space="1" w:color="auto"/>
      </w:pBdr>
      <w:tabs>
        <w:tab w:val="left" w:pos="720"/>
      </w:tabs>
      <w:spacing w:after="24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Mantenertextoindependiente">
    <w:name w:val="Mantener texto independiente"/>
    <w:basedOn w:val="Textoindependiente"/>
    <w:semiHidden/>
    <w:pPr>
      <w:keepNext/>
      <w:widowControl/>
      <w:pBdr>
        <w:top w:val="single" w:sz="4" w:space="1" w:color="auto"/>
      </w:pBdr>
      <w:spacing w:after="160" w:line="288" w:lineRule="auto"/>
      <w:jc w:val="left"/>
    </w:pPr>
    <w:rPr>
      <w:rFonts w:ascii="Times New Roman" w:hAnsi="Times New Roman"/>
      <w:sz w:val="16"/>
      <w:lang w:eastAsia="es-ES"/>
    </w:rPr>
  </w:style>
  <w:style w:type="paragraph" w:customStyle="1" w:styleId="Nombredelaempresa">
    <w:name w:val="Nombre de la empresa"/>
    <w:basedOn w:val="Normal"/>
    <w:next w:val="Eslogan"/>
    <w:semiHidden/>
    <w:pPr>
      <w:spacing w:line="240" w:lineRule="atLeast"/>
      <w:ind w:left="245" w:firstLine="0"/>
      <w:jc w:val="left"/>
    </w:pPr>
    <w:rPr>
      <w:rFonts w:ascii="Times New Roman" w:hAnsi="Times New Roman"/>
      <w:b/>
      <w:sz w:val="36"/>
      <w:lang w:eastAsia="es-ES"/>
    </w:rPr>
  </w:style>
  <w:style w:type="paragraph" w:customStyle="1" w:styleId="Notaalpiebase">
    <w:name w:val="Nota al pie base"/>
    <w:basedOn w:val="Normal"/>
    <w:semiHidden/>
    <w:pPr>
      <w:tabs>
        <w:tab w:val="left" w:pos="187"/>
      </w:tabs>
      <w:spacing w:line="220" w:lineRule="exact"/>
      <w:ind w:left="187" w:hanging="187"/>
      <w:jc w:val="left"/>
    </w:pPr>
    <w:rPr>
      <w:rFonts w:ascii="Times New Roman" w:hAnsi="Times New Roman"/>
      <w:sz w:val="18"/>
      <w:lang w:eastAsia="es-ES"/>
    </w:rPr>
  </w:style>
  <w:style w:type="paragraph" w:customStyle="1" w:styleId="Notas">
    <w:name w:val="Notas"/>
    <w:basedOn w:val="FechasNotas"/>
    <w:semiHidden/>
    <w:rPr>
      <w:b w:val="0"/>
    </w:rPr>
  </w:style>
  <w:style w:type="paragraph" w:customStyle="1" w:styleId="Numeracinconnmeros">
    <w:name w:val="Numeración con números"/>
    <w:basedOn w:val="Normal"/>
    <w:semiHidden/>
    <w:pPr>
      <w:tabs>
        <w:tab w:val="left" w:pos="142"/>
        <w:tab w:val="left" w:pos="1418"/>
        <w:tab w:val="left" w:pos="9350"/>
      </w:tabs>
      <w:spacing w:before="120" w:after="120" w:line="336" w:lineRule="auto"/>
      <w:ind w:left="0" w:firstLine="0"/>
    </w:pPr>
    <w:rPr>
      <w:rFonts w:cs="Arial"/>
      <w:bCs/>
      <w:lang w:eastAsia="es-ES"/>
    </w:rPr>
  </w:style>
  <w:style w:type="paragraph" w:customStyle="1" w:styleId="Nmeros">
    <w:name w:val="Números"/>
    <w:basedOn w:val="Normal"/>
    <w:semiHidden/>
    <w:pPr>
      <w:tabs>
        <w:tab w:val="left" w:pos="142"/>
        <w:tab w:val="left" w:pos="9350"/>
      </w:tabs>
      <w:spacing w:before="240" w:after="120" w:line="360" w:lineRule="auto"/>
      <w:ind w:left="0" w:firstLine="0"/>
    </w:pPr>
    <w:rPr>
      <w:rFonts w:cs="Arial"/>
      <w:bCs/>
      <w:lang w:eastAsia="es-ES"/>
    </w:rPr>
  </w:style>
  <w:style w:type="paragraph" w:customStyle="1" w:styleId="Piedepginaimpar">
    <w:name w:val="Pie de página impar"/>
    <w:basedOn w:val="Normal"/>
    <w:semiHidden/>
    <w:pPr>
      <w:keepLines/>
      <w:tabs>
        <w:tab w:val="right" w:pos="0"/>
        <w:tab w:val="center" w:pos="4320"/>
        <w:tab w:val="right" w:pos="8640"/>
      </w:tabs>
      <w:ind w:left="0" w:firstLine="0"/>
      <w:jc w:val="right"/>
    </w:pPr>
    <w:rPr>
      <w:rFonts w:ascii="Times New Roman" w:hAnsi="Times New Roman"/>
      <w:sz w:val="16"/>
      <w:lang w:eastAsia="es-ES"/>
    </w:rPr>
  </w:style>
  <w:style w:type="paragraph" w:customStyle="1" w:styleId="Piedepginapar">
    <w:name w:val="Pie de página par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sz w:val="16"/>
      <w:lang w:eastAsia="es-ES"/>
    </w:rPr>
  </w:style>
  <w:style w:type="paragraph" w:customStyle="1" w:styleId="Piedepginaprimero">
    <w:name w:val="Pie de página primero"/>
    <w:basedOn w:val="Normal"/>
    <w:semiHidden/>
    <w:pPr>
      <w:keepLines/>
      <w:tabs>
        <w:tab w:val="center" w:pos="4320"/>
      </w:tabs>
      <w:ind w:left="0" w:firstLine="0"/>
      <w:jc w:val="center"/>
    </w:pPr>
    <w:rPr>
      <w:rFonts w:ascii="Times New Roman" w:hAnsi="Times New Roman"/>
      <w:sz w:val="16"/>
      <w:lang w:eastAsia="es-ES"/>
    </w:rPr>
  </w:style>
  <w:style w:type="paragraph" w:customStyle="1" w:styleId="Portadadesubttulo">
    <w:name w:val="Portada de subtítulo"/>
    <w:basedOn w:val="Normal"/>
    <w:next w:val="Textoindependiente"/>
    <w:semiHidden/>
    <w:pPr>
      <w:keepNext/>
      <w:spacing w:before="240" w:after="160"/>
      <w:ind w:left="0" w:firstLine="0"/>
      <w:jc w:val="center"/>
    </w:pPr>
    <w:rPr>
      <w:i/>
      <w:kern w:val="28"/>
      <w:sz w:val="36"/>
      <w:lang w:eastAsia="es-ES"/>
    </w:rPr>
  </w:style>
  <w:style w:type="paragraph" w:customStyle="1" w:styleId="Portadadettulo">
    <w:name w:val="Portada de título"/>
    <w:basedOn w:val="Normal"/>
    <w:next w:val="Portadadesubttulo"/>
    <w:semiHidden/>
    <w:pPr>
      <w:keepNext/>
      <w:spacing w:before="720" w:after="160"/>
      <w:ind w:left="0" w:firstLine="0"/>
      <w:jc w:val="center"/>
    </w:pPr>
    <w:rPr>
      <w:b/>
      <w:kern w:val="28"/>
      <w:sz w:val="48"/>
      <w:lang w:eastAsia="es-ES"/>
    </w:rPr>
  </w:style>
  <w:style w:type="paragraph" w:customStyle="1" w:styleId="Recuocommarcadores">
    <w:name w:val="Recuo com marcadores"/>
    <w:basedOn w:val="Textoindependiente"/>
    <w:next w:val="Textoindependiente"/>
    <w:semiHidden/>
    <w:pPr>
      <w:widowControl/>
      <w:pBdr>
        <w:top w:val="single" w:sz="4" w:space="1" w:color="auto"/>
      </w:pBdr>
      <w:tabs>
        <w:tab w:val="left" w:pos="926"/>
      </w:tabs>
      <w:spacing w:line="288" w:lineRule="auto"/>
      <w:ind w:left="926" w:hanging="360"/>
      <w:jc w:val="center"/>
    </w:pPr>
    <w:rPr>
      <w:rFonts w:ascii="Times New Roman" w:hAnsi="Times New Roman"/>
      <w:sz w:val="24"/>
      <w:lang w:val="pt-BR" w:eastAsia="pt-BR"/>
    </w:rPr>
  </w:style>
  <w:style w:type="paragraph" w:customStyle="1" w:styleId="Sinespaciado1">
    <w:name w:val="Sin espaciado1"/>
    <w:semiHidden/>
    <w:pPr>
      <w:spacing w:line="288" w:lineRule="auto"/>
      <w:jc w:val="both"/>
    </w:pPr>
    <w:rPr>
      <w:rFonts w:ascii="Calibri" w:hAnsi="Calibri"/>
      <w:sz w:val="22"/>
      <w:szCs w:val="22"/>
      <w:lang w:val="es-ES" w:eastAsia="en-US"/>
    </w:rPr>
  </w:style>
  <w:style w:type="paragraph" w:customStyle="1" w:styleId="Subttulodeparte">
    <w:name w:val="Subtítulo de parte"/>
    <w:basedOn w:val="Normal"/>
    <w:next w:val="Textoindependiente"/>
    <w:semiHidden/>
    <w:qFormat/>
    <w:pPr>
      <w:keepNext/>
      <w:spacing w:before="360" w:after="120"/>
      <w:ind w:left="0" w:firstLine="0"/>
      <w:jc w:val="center"/>
    </w:pPr>
    <w:rPr>
      <w:i/>
      <w:kern w:val="28"/>
      <w:sz w:val="32"/>
      <w:lang w:eastAsia="es-ES"/>
    </w:rPr>
  </w:style>
  <w:style w:type="paragraph" w:customStyle="1" w:styleId="Subttulodelcaptulo">
    <w:name w:val="Subtítulo del capítulo"/>
    <w:basedOn w:val="Normal"/>
    <w:next w:val="Textoindependiente"/>
    <w:semiHidden/>
    <w:pPr>
      <w:keepNext/>
      <w:keepLines/>
      <w:spacing w:before="360" w:after="360"/>
      <w:ind w:left="0" w:firstLine="0"/>
      <w:jc w:val="center"/>
    </w:pPr>
    <w:rPr>
      <w:i/>
      <w:kern w:val="28"/>
      <w:sz w:val="28"/>
      <w:lang w:eastAsia="es-ES"/>
    </w:rPr>
  </w:style>
  <w:style w:type="character" w:customStyle="1" w:styleId="Superndice">
    <w:name w:val="Superíndice"/>
    <w:semiHidden/>
    <w:rPr>
      <w:position w:val="0"/>
      <w:vertAlign w:val="superscript"/>
    </w:rPr>
  </w:style>
  <w:style w:type="paragraph" w:customStyle="1" w:styleId="Tdc10">
    <w:name w:val="Tdc 1"/>
    <w:basedOn w:val="Normal"/>
    <w:semiHidden/>
    <w:pPr>
      <w:widowControl w:val="0"/>
      <w:tabs>
        <w:tab w:val="right" w:leader="dot" w:pos="9360"/>
      </w:tabs>
      <w:suppressAutoHyphens/>
      <w:snapToGrid w:val="0"/>
      <w:spacing w:before="480"/>
      <w:ind w:left="72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20">
    <w:name w:val="Tdc 2"/>
    <w:basedOn w:val="Normal"/>
    <w:semiHidden/>
    <w:pPr>
      <w:widowControl w:val="0"/>
      <w:tabs>
        <w:tab w:val="right" w:leader="dot" w:pos="9360"/>
      </w:tabs>
      <w:suppressAutoHyphens/>
      <w:snapToGrid w:val="0"/>
      <w:ind w:left="144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40">
    <w:name w:val="Tdc 4"/>
    <w:basedOn w:val="Normal"/>
    <w:semiHidden/>
    <w:pPr>
      <w:widowControl w:val="0"/>
      <w:tabs>
        <w:tab w:val="right" w:leader="dot" w:pos="9360"/>
      </w:tabs>
      <w:suppressAutoHyphens/>
      <w:snapToGrid w:val="0"/>
      <w:ind w:left="288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50">
    <w:name w:val="Tdc 5"/>
    <w:basedOn w:val="Normal"/>
    <w:semiHidden/>
    <w:pPr>
      <w:widowControl w:val="0"/>
      <w:tabs>
        <w:tab w:val="right" w:leader="dot" w:pos="9360"/>
      </w:tabs>
      <w:suppressAutoHyphens/>
      <w:snapToGrid w:val="0"/>
      <w:ind w:left="360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60">
    <w:name w:val="Tdc 6"/>
    <w:basedOn w:val="Normal"/>
    <w:semiHidden/>
    <w:pPr>
      <w:widowControl w:val="0"/>
      <w:tabs>
        <w:tab w:val="right" w:pos="9360"/>
      </w:tabs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dc70">
    <w:name w:val="Tdc 7"/>
    <w:basedOn w:val="Normal"/>
    <w:semiHidden/>
    <w:pPr>
      <w:widowControl w:val="0"/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dc80">
    <w:name w:val="Tdc 8"/>
    <w:basedOn w:val="Normal"/>
    <w:semiHidden/>
    <w:pPr>
      <w:widowControl w:val="0"/>
      <w:tabs>
        <w:tab w:val="right" w:pos="9360"/>
      </w:tabs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extodenotaalfinal">
    <w:name w:val="Texto de nota al final"/>
    <w:basedOn w:val="Normal"/>
    <w:semiHidden/>
    <w:pPr>
      <w:widowControl w:val="0"/>
      <w:snapToGrid w:val="0"/>
      <w:ind w:left="0" w:firstLine="0"/>
      <w:jc w:val="left"/>
    </w:pPr>
    <w:rPr>
      <w:rFonts w:ascii="Courier New" w:hAnsi="Courier New"/>
      <w:sz w:val="24"/>
      <w:lang w:val="es-ES" w:eastAsia="es-ES"/>
    </w:rPr>
  </w:style>
  <w:style w:type="paragraph" w:customStyle="1" w:styleId="Textodenotaalpie">
    <w:name w:val="Texto de nota al pie"/>
    <w:basedOn w:val="Normal"/>
    <w:semiHidden/>
    <w:pPr>
      <w:widowControl w:val="0"/>
      <w:snapToGrid w:val="0"/>
      <w:ind w:left="0" w:firstLine="0"/>
      <w:jc w:val="left"/>
    </w:pPr>
    <w:rPr>
      <w:rFonts w:ascii="Courier New" w:hAnsi="Courier New"/>
      <w:sz w:val="24"/>
      <w:lang w:val="es-ES" w:eastAsia="es-ES"/>
    </w:rPr>
  </w:style>
  <w:style w:type="paragraph" w:customStyle="1" w:styleId="TextoTabla">
    <w:name w:val="TextoTabla"/>
    <w:basedOn w:val="DatosTabla"/>
    <w:semiHidden/>
    <w:pPr>
      <w:tabs>
        <w:tab w:val="clear" w:pos="1008"/>
      </w:tabs>
    </w:pPr>
  </w:style>
  <w:style w:type="paragraph" w:customStyle="1" w:styleId="Ttulobase">
    <w:name w:val="Título base"/>
    <w:basedOn w:val="Normal"/>
    <w:next w:val="Textoindependiente"/>
    <w:semiHidden/>
    <w:pPr>
      <w:keepNext/>
      <w:spacing w:before="240" w:after="120"/>
      <w:ind w:left="0" w:firstLine="0"/>
      <w:jc w:val="left"/>
    </w:pPr>
    <w:rPr>
      <w:b/>
      <w:kern w:val="28"/>
      <w:sz w:val="36"/>
      <w:lang w:eastAsia="es-ES"/>
    </w:rPr>
  </w:style>
  <w:style w:type="character" w:customStyle="1" w:styleId="TtuloCarCar">
    <w:name w:val="Título Car Car"/>
    <w:basedOn w:val="Fuentedeprrafopredeter"/>
    <w:semiHidden/>
    <w:rPr>
      <w:rFonts w:ascii="Arial" w:hAnsi="Arial" w:cs="Arial"/>
      <w:b/>
      <w:bCs/>
      <w:kern w:val="28"/>
      <w:sz w:val="32"/>
      <w:szCs w:val="32"/>
      <w:lang w:val="es-ES" w:eastAsia="es-ES" w:bidi="ar-SA"/>
    </w:rPr>
  </w:style>
  <w:style w:type="paragraph" w:customStyle="1" w:styleId="Ttulodelaseccin">
    <w:name w:val="Título de la sección"/>
    <w:basedOn w:val="Ttulobase"/>
    <w:semiHidden/>
    <w:pPr>
      <w:spacing w:before="120" w:after="160"/>
    </w:pPr>
    <w:rPr>
      <w:sz w:val="28"/>
    </w:rPr>
  </w:style>
  <w:style w:type="paragraph" w:customStyle="1" w:styleId="Ttulodeparte">
    <w:name w:val="Título de parte"/>
    <w:basedOn w:val="Ttulobase"/>
    <w:next w:val="Subttulodeparte"/>
    <w:semiHidden/>
    <w:pPr>
      <w:spacing w:before="600"/>
      <w:jc w:val="center"/>
    </w:pPr>
  </w:style>
  <w:style w:type="paragraph" w:customStyle="1" w:styleId="Ttulodelcaptulo">
    <w:name w:val="Título del capítulo"/>
    <w:basedOn w:val="Normal"/>
    <w:next w:val="Subttulodelcaptulo"/>
    <w:semiHidden/>
    <w:pPr>
      <w:keepNext/>
      <w:keepLines/>
      <w:spacing w:before="600"/>
      <w:ind w:left="0" w:firstLine="0"/>
      <w:jc w:val="center"/>
    </w:pPr>
    <w:rPr>
      <w:b/>
      <w:kern w:val="28"/>
      <w:sz w:val="32"/>
      <w:lang w:eastAsia="es-ES"/>
    </w:rPr>
  </w:style>
  <w:style w:type="paragraph" w:customStyle="1" w:styleId="Ttulodeldocumento">
    <w:name w:val="Título del documento"/>
    <w:basedOn w:val="Normal"/>
    <w:semiHidden/>
    <w:pPr>
      <w:keepNext/>
      <w:spacing w:before="240" w:after="360"/>
      <w:ind w:left="0" w:firstLine="0"/>
      <w:jc w:val="left"/>
    </w:pPr>
    <w:rPr>
      <w:rFonts w:ascii="Times New Roman" w:hAnsi="Times New Roman"/>
      <w:b/>
      <w:kern w:val="28"/>
      <w:sz w:val="36"/>
      <w:lang w:eastAsia="es-ES"/>
    </w:rPr>
  </w:style>
  <w:style w:type="paragraph" w:customStyle="1" w:styleId="TtuloColumna">
    <w:name w:val="TítuloColumna"/>
    <w:basedOn w:val="Normal"/>
    <w:semiHidden/>
    <w:pPr>
      <w:ind w:left="0" w:firstLine="0"/>
      <w:jc w:val="center"/>
    </w:pPr>
    <w:rPr>
      <w:rFonts w:ascii="Times New Roman" w:hAnsi="Times New Roman"/>
      <w:b/>
      <w:caps/>
      <w:color w:val="000000"/>
      <w:lang w:eastAsia="es-ES"/>
    </w:rPr>
  </w:style>
  <w:style w:type="paragraph" w:customStyle="1" w:styleId="Vietas1">
    <w:name w:val="Viñetas1"/>
    <w:basedOn w:val="Normal"/>
    <w:semiHidden/>
    <w:pPr>
      <w:ind w:left="0" w:firstLine="0"/>
    </w:pPr>
    <w:rPr>
      <w:szCs w:val="24"/>
      <w:lang w:val="es-ES" w:eastAsia="es-ES"/>
    </w:rPr>
  </w:style>
  <w:style w:type="paragraph" w:customStyle="1" w:styleId="Vietas2">
    <w:name w:val="Viñetas2"/>
    <w:basedOn w:val="Vietas1"/>
    <w:semiHidden/>
    <w:pPr>
      <w:tabs>
        <w:tab w:val="left" w:pos="360"/>
        <w:tab w:val="left" w:pos="540"/>
      </w:tabs>
      <w:ind w:left="360" w:hanging="360"/>
    </w:pPr>
    <w:rPr>
      <w:rFonts w:ascii="Univers" w:hAnsi="Univers"/>
      <w:color w:val="000000"/>
      <w:sz w:val="22"/>
    </w:rPr>
  </w:style>
  <w:style w:type="paragraph" w:customStyle="1" w:styleId="xl24">
    <w:name w:val="xl24"/>
    <w:basedOn w:val="Normal"/>
    <w:semiHidden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5">
    <w:name w:val="xl25"/>
    <w:basedOn w:val="Normal"/>
    <w:semiHidden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6">
    <w:name w:val="xl26"/>
    <w:basedOn w:val="Normal"/>
    <w:semiHidden/>
    <w:pP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7">
    <w:name w:val="xl27"/>
    <w:basedOn w:val="Normal"/>
    <w:semiHidden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u w:val="single"/>
      <w:lang w:val="es-ES" w:eastAsia="es-ES"/>
    </w:rPr>
  </w:style>
  <w:style w:type="paragraph" w:customStyle="1" w:styleId="xl28">
    <w:name w:val="xl28"/>
    <w:basedOn w:val="Normal"/>
    <w:semiHidden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left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9">
    <w:name w:val="xl29"/>
    <w:basedOn w:val="Normal"/>
    <w:semiHidden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0">
    <w:name w:val="xl30"/>
    <w:basedOn w:val="Normal"/>
    <w:semiHidden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b/>
      <w:bCs/>
      <w:sz w:val="18"/>
      <w:szCs w:val="18"/>
      <w:lang w:val="es-ES" w:eastAsia="es-ES"/>
    </w:rPr>
  </w:style>
  <w:style w:type="paragraph" w:customStyle="1" w:styleId="xl31">
    <w:name w:val="xl31"/>
    <w:basedOn w:val="Normal"/>
    <w:semiHidden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b/>
      <w:bCs/>
      <w:sz w:val="18"/>
      <w:szCs w:val="18"/>
      <w:lang w:val="es-ES" w:eastAsia="es-ES"/>
    </w:rPr>
  </w:style>
  <w:style w:type="paragraph" w:customStyle="1" w:styleId="xl32">
    <w:name w:val="xl32"/>
    <w:basedOn w:val="Normal"/>
    <w:semiHidden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3">
    <w:name w:val="xl33"/>
    <w:basedOn w:val="Normal"/>
    <w:semiHidden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4">
    <w:name w:val="xl34"/>
    <w:basedOn w:val="Normal"/>
    <w:semiHidden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left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5">
    <w:name w:val="xl35"/>
    <w:basedOn w:val="Normal"/>
    <w:semiHidden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6">
    <w:name w:val="xl36"/>
    <w:basedOn w:val="Normal"/>
    <w:semiHidden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7">
    <w:name w:val="xl37"/>
    <w:basedOn w:val="Normal"/>
    <w:semiHidden/>
    <w:pPr>
      <w:spacing w:before="100" w:beforeAutospacing="1" w:after="100" w:afterAutospacing="1"/>
      <w:ind w:left="0" w:firstLine="0"/>
      <w:jc w:val="center"/>
    </w:pPr>
    <w:rPr>
      <w:rFonts w:cs="Arial"/>
      <w:b/>
      <w:bCs/>
      <w:sz w:val="18"/>
      <w:szCs w:val="18"/>
      <w:lang w:val="es-ES" w:eastAsia="es-ES"/>
    </w:rPr>
  </w:style>
  <w:style w:type="paragraph" w:customStyle="1" w:styleId="xl38">
    <w:name w:val="xl38"/>
    <w:basedOn w:val="Normal"/>
    <w:semiHidden/>
    <w:pPr>
      <w:spacing w:before="100" w:beforeAutospacing="1" w:after="100" w:afterAutospacing="1"/>
      <w:ind w:left="0" w:firstLine="0"/>
      <w:jc w:val="left"/>
    </w:pPr>
    <w:rPr>
      <w:rFonts w:cs="Arial"/>
      <w:b/>
      <w:bCs/>
      <w:sz w:val="18"/>
      <w:szCs w:val="18"/>
      <w:lang w:val="es-ES" w:eastAsia="es-ES"/>
    </w:rPr>
  </w:style>
  <w:style w:type="character" w:customStyle="1" w:styleId="Estilo2Car">
    <w:name w:val="Estilo2 Car"/>
    <w:basedOn w:val="Ttulo3Car"/>
    <w:rPr>
      <w:rFonts w:ascii="Arial" w:hAnsi="Arial" w:cs="Arial"/>
      <w:b/>
      <w:bCs/>
      <w:kern w:val="28"/>
      <w:sz w:val="24"/>
      <w:szCs w:val="22"/>
      <w:lang w:val="es-CL" w:eastAsia="en-US"/>
    </w:rPr>
  </w:style>
  <w:style w:type="character" w:customStyle="1" w:styleId="MenoPendente1">
    <w:name w:val="Menção Pendente1"/>
    <w:basedOn w:val="Fuentedeprrafopredeter"/>
    <w:uiPriority w:val="99"/>
    <w:semiHidden/>
    <w:unhideWhenUsed/>
    <w:rPr>
      <w:color w:val="605E5C"/>
      <w:shd w:val="clear" w:color="auto" w:fill="E1DFDD"/>
    </w:rPr>
  </w:style>
  <w:style w:type="paragraph" w:customStyle="1" w:styleId="SDI-Texto1">
    <w:name w:val="SDI - Texto 1"/>
    <w:basedOn w:val="Normal"/>
    <w:link w:val="SDI-Texto1Car"/>
    <w:pPr>
      <w:widowControl w:val="0"/>
      <w:spacing w:line="240" w:lineRule="auto"/>
      <w:ind w:firstLine="0"/>
    </w:pPr>
    <w:rPr>
      <w:rFonts w:ascii="Frutiger-Light" w:hAnsi="Frutiger-Light" w:cs="Arial"/>
      <w:lang w:val="es-ES" w:eastAsia="es-MX"/>
    </w:rPr>
  </w:style>
  <w:style w:type="character" w:customStyle="1" w:styleId="SDI-Texto1Car">
    <w:name w:val="SDI - Texto 1 Car"/>
    <w:link w:val="SDI-Texto1"/>
    <w:locked/>
    <w:rPr>
      <w:rFonts w:ascii="Frutiger-Light" w:hAnsi="Frutiger-Light" w:cs="Arial"/>
      <w:lang w:eastAsia="es-MX"/>
    </w:rPr>
  </w:style>
  <w:style w:type="paragraph" w:customStyle="1" w:styleId="paragraph">
    <w:name w:val="paragraph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character" w:customStyle="1" w:styleId="eop">
    <w:name w:val="eop"/>
    <w:basedOn w:val="Fuentedeprrafopredeter"/>
  </w:style>
  <w:style w:type="paragraph" w:customStyle="1" w:styleId="msonormal0">
    <w:name w:val="msonormal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paragraph" w:customStyle="1" w:styleId="xl65">
    <w:name w:val="xl65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b/>
      <w:bCs/>
      <w:sz w:val="24"/>
      <w:szCs w:val="24"/>
      <w:lang w:eastAsia="es-CL"/>
    </w:rPr>
  </w:style>
  <w:style w:type="paragraph" w:customStyle="1" w:styleId="xl66">
    <w:name w:val="xl66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paragraph" w:customStyle="1" w:styleId="xl67">
    <w:name w:val="xl67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left"/>
      <w:textAlignment w:val="center"/>
    </w:pPr>
    <w:rPr>
      <w:rFonts w:ascii="Times New Roman" w:hAnsi="Times New Roman"/>
      <w:lang w:eastAsia="es-CL"/>
    </w:rPr>
  </w:style>
  <w:style w:type="paragraph" w:customStyle="1" w:styleId="xl68">
    <w:name w:val="xl68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lang w:eastAsia="es-CL"/>
    </w:rPr>
  </w:style>
  <w:style w:type="paragraph" w:customStyle="1" w:styleId="xl69">
    <w:name w:val="xl69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lang w:eastAsia="es-CL"/>
    </w:rPr>
  </w:style>
  <w:style w:type="paragraph" w:customStyle="1" w:styleId="xl70">
    <w:name w:val="xl70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b/>
      <w:bCs/>
      <w:sz w:val="24"/>
      <w:szCs w:val="24"/>
      <w:lang w:eastAsia="es-CL"/>
    </w:rPr>
  </w:style>
  <w:style w:type="paragraph" w:customStyle="1" w:styleId="xl71">
    <w:name w:val="xl71"/>
    <w:basedOn w:val="Normal"/>
    <w:pP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sz w:val="24"/>
      <w:szCs w:val="24"/>
      <w:lang w:eastAsia="es-CL"/>
    </w:rPr>
  </w:style>
  <w:style w:type="paragraph" w:customStyle="1" w:styleId="xl72">
    <w:name w:val="xl72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lang w:eastAsia="es-CL"/>
    </w:rPr>
  </w:style>
  <w:style w:type="paragraph" w:customStyle="1" w:styleId="Im3Prrafo">
    <w:name w:val="Im3_Párrafo"/>
    <w:basedOn w:val="Normal"/>
    <w:qFormat/>
    <w:pPr>
      <w:spacing w:before="240" w:after="240"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table" w:customStyle="1" w:styleId="TableNormal1">
    <w:name w:val="Table Normal1"/>
    <w:uiPriority w:val="2"/>
    <w:semiHidden/>
    <w:unhideWhenUsed/>
    <w:qFormat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pPr>
      <w:widowControl w:val="0"/>
      <w:autoSpaceDE w:val="0"/>
      <w:autoSpaceDN w:val="0"/>
      <w:spacing w:before="58" w:line="240" w:lineRule="auto"/>
      <w:ind w:left="0" w:firstLine="0"/>
      <w:jc w:val="left"/>
    </w:pPr>
    <w:rPr>
      <w:rFonts w:eastAsia="Arial" w:cs="Arial"/>
      <w:sz w:val="22"/>
      <w:szCs w:val="22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3c00c7f-8788-471d-9c46-f842d630500f" xsi:nil="true"/>
    <lcf76f155ced4ddcb4097134ff3c332f xmlns="73452dc7-13d0-438d-8bf0-ee8805585d18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0F3BA3021469E640947B264E8CEEBCAD" ma:contentTypeVersion="14" ma:contentTypeDescription="Crear nuevo documento." ma:contentTypeScope="" ma:versionID="88b72dfbe67f1a8e0a9d9ea3b5e767b6">
  <xsd:schema xmlns:xsd="http://www.w3.org/2001/XMLSchema" xmlns:xs="http://www.w3.org/2001/XMLSchema" xmlns:p="http://schemas.microsoft.com/office/2006/metadata/properties" xmlns:ns2="73452dc7-13d0-438d-8bf0-ee8805585d18" xmlns:ns3="33c00c7f-8788-471d-9c46-f842d630500f" targetNamespace="http://schemas.microsoft.com/office/2006/metadata/properties" ma:root="true" ma:fieldsID="94f268c7757952d395773ac8c4149802" ns2:_="" ns3:_="">
    <xsd:import namespace="73452dc7-13d0-438d-8bf0-ee8805585d18"/>
    <xsd:import namespace="33c00c7f-8788-471d-9c46-f842d63050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452dc7-13d0-438d-8bf0-ee8805585d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2" nillable="true" ma:taxonomy="true" ma:internalName="lcf76f155ced4ddcb4097134ff3c332f" ma:taxonomyFieldName="MediaServiceImageTags" ma:displayName="Etiquetas de imagen" ma:readOnly="false" ma:fieldId="{5cf76f15-5ced-4ddc-b409-7134ff3c332f}" ma:taxonomyMulti="true" ma:sspId="03e45f18-2e83-428b-912d-6abf8f9aca6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3c00c7f-8788-471d-9c46-f842d630500f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fee8a442-cb12-4231-b328-fbcb6c4a5e11}" ma:internalName="TaxCatchAll" ma:showField="CatchAllData" ma:web="33c00c7f-8788-471d-9c46-f842d630500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9642408-F11B-4F2E-A5A6-EF8A7292DB1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0C86CD7-1B44-4297-9888-041197A108C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4.xml><?xml version="1.0" encoding="utf-8"?>
<ds:datastoreItem xmlns:ds="http://schemas.openxmlformats.org/officeDocument/2006/customXml" ds:itemID="{0B060E9F-AB97-43BC-A160-760B25C1EA92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B84D1F33-2BD1-4279-8E0E-37C0F76CBB5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10</Pages>
  <Words>1409</Words>
  <Characters>7252</Characters>
  <Application>Microsoft Office Word</Application>
  <DocSecurity>0</DocSecurity>
  <Lines>60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S/E Providencia 110/12 kV</vt:lpstr>
    </vt:vector>
  </TitlesOfParts>
  <Company>Microsoft</Company>
  <LinksUpToDate>false</LinksUpToDate>
  <CharactersWithSpaces>8644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Verificación Malla PAT</dc:subject>
  <dc:creator>Camilo Zambra</dc:creator>
  <cp:keywords>ETOOEE</cp:keywords>
  <dc:description>PROYECTO Nº OT IM3/094/2019</dc:description>
  <cp:lastModifiedBy>Manuel Alejandro Gutierrez Toro</cp:lastModifiedBy>
  <cp:revision>11</cp:revision>
  <cp:lastPrinted>2022-01-25T22:53:00Z</cp:lastPrinted>
  <dcterms:created xsi:type="dcterms:W3CDTF">2022-01-25T21:43:00Z</dcterms:created>
  <dcterms:modified xsi:type="dcterms:W3CDTF">2025-02-05T20:45:00Z</dcterms:modified>
  <cp:category>Estudios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0x0101000F3BA3021469E640947B264E8CEEBCAD</vt:lpwstr>
  </property>
  <property fmtid="{D5CDD505-2E9C-101B-9397-08002B2CF9AE}" pid="3" name="MSIP_Label_00183ae1-726f-4969-b787-1995b26b5e2f_Enabled">
    <vt:lpwstr>True</vt:lpwstr>
  </property>
  <property fmtid="{D5CDD505-2E9C-101B-9397-08002B2CF9AE}" pid="4" name="MSIP_Label_00183ae1-726f-4969-b787-1995b26b5e2f_SiteId">
    <vt:lpwstr>d539d4bf-5610-471a-afc2-1c76685cfefa</vt:lpwstr>
  </property>
  <property fmtid="{D5CDD505-2E9C-101B-9397-08002B2CF9AE}" pid="5" name="MSIP_Label_00183ae1-726f-4969-b787-1995b26b5e2f_Owner">
    <vt:lpwstr>luis.riquelmer@enel.com</vt:lpwstr>
  </property>
  <property fmtid="{D5CDD505-2E9C-101B-9397-08002B2CF9AE}" pid="6" name="MSIP_Label_00183ae1-726f-4969-b787-1995b26b5e2f_SetDate">
    <vt:lpwstr>2021-09-01T15:45:01.1859328Z</vt:lpwstr>
  </property>
  <property fmtid="{D5CDD505-2E9C-101B-9397-08002B2CF9AE}" pid="7" name="MSIP_Label_00183ae1-726f-4969-b787-1995b26b5e2f_Name">
    <vt:lpwstr>Internal</vt:lpwstr>
  </property>
  <property fmtid="{D5CDD505-2E9C-101B-9397-08002B2CF9AE}" pid="8" name="MSIP_Label_00183ae1-726f-4969-b787-1995b26b5e2f_Application">
    <vt:lpwstr>Microsoft Azure Information Protection</vt:lpwstr>
  </property>
  <property fmtid="{D5CDD505-2E9C-101B-9397-08002B2CF9AE}" pid="9" name="MSIP_Label_00183ae1-726f-4969-b787-1995b26b5e2f_ActionId">
    <vt:lpwstr>e576a1b3-a8c1-4aba-a3bd-e0787220981d</vt:lpwstr>
  </property>
  <property fmtid="{D5CDD505-2E9C-101B-9397-08002B2CF9AE}" pid="10" name="MSIP_Label_00183ae1-726f-4969-b787-1995b26b5e2f_Extended_MSFT_Method">
    <vt:lpwstr>Automatic</vt:lpwstr>
  </property>
  <property fmtid="{D5CDD505-2E9C-101B-9397-08002B2CF9AE}" pid="11" name="MSIP_Label_797ad33d-ed35-43c0-b526-22bc83c17deb_Enabled">
    <vt:lpwstr>True</vt:lpwstr>
  </property>
  <property fmtid="{D5CDD505-2E9C-101B-9397-08002B2CF9AE}" pid="12" name="MSIP_Label_797ad33d-ed35-43c0-b526-22bc83c17deb_SiteId">
    <vt:lpwstr>d539d4bf-5610-471a-afc2-1c76685cfefa</vt:lpwstr>
  </property>
  <property fmtid="{D5CDD505-2E9C-101B-9397-08002B2CF9AE}" pid="13" name="MSIP_Label_797ad33d-ed35-43c0-b526-22bc83c17deb_Owner">
    <vt:lpwstr>luis.riquelmer@enel.com</vt:lpwstr>
  </property>
  <property fmtid="{D5CDD505-2E9C-101B-9397-08002B2CF9AE}" pid="14" name="MSIP_Label_797ad33d-ed35-43c0-b526-22bc83c17deb_SetDate">
    <vt:lpwstr>2021-09-01T15:45:01.1859328Z</vt:lpwstr>
  </property>
  <property fmtid="{D5CDD505-2E9C-101B-9397-08002B2CF9AE}" pid="15" name="MSIP_Label_797ad33d-ed35-43c0-b526-22bc83c17deb_Name">
    <vt:lpwstr>Not Encrypted</vt:lpwstr>
  </property>
  <property fmtid="{D5CDD505-2E9C-101B-9397-08002B2CF9AE}" pid="16" name="MSIP_Label_797ad33d-ed35-43c0-b526-22bc83c17deb_Application">
    <vt:lpwstr>Microsoft Azure Information Protection</vt:lpwstr>
  </property>
  <property fmtid="{D5CDD505-2E9C-101B-9397-08002B2CF9AE}" pid="17" name="MSIP_Label_797ad33d-ed35-43c0-b526-22bc83c17deb_ActionId">
    <vt:lpwstr>e576a1b3-a8c1-4aba-a3bd-e0787220981d</vt:lpwstr>
  </property>
  <property fmtid="{D5CDD505-2E9C-101B-9397-08002B2CF9AE}" pid="18" name="MSIP_Label_797ad33d-ed35-43c0-b526-22bc83c17deb_Parent">
    <vt:lpwstr>00183ae1-726f-4969-b787-1995b26b5e2f</vt:lpwstr>
  </property>
  <property fmtid="{D5CDD505-2E9C-101B-9397-08002B2CF9AE}" pid="19" name="MSIP_Label_797ad33d-ed35-43c0-b526-22bc83c17deb_Extended_MSFT_Method">
    <vt:lpwstr>Automatic</vt:lpwstr>
  </property>
  <property fmtid="{D5CDD505-2E9C-101B-9397-08002B2CF9AE}" pid="20" name="Sensitivity">
    <vt:lpwstr>Internal Not Encrypted</vt:lpwstr>
  </property>
  <property fmtid="{D5CDD505-2E9C-101B-9397-08002B2CF9AE}" pid="21" name="KSOProductBuildVer">
    <vt:lpwstr>1033-11.2.0.10443</vt:lpwstr>
  </property>
  <property fmtid="{D5CDD505-2E9C-101B-9397-08002B2CF9AE}" pid="22" name="ICV">
    <vt:lpwstr>9C6D2924208F4C828D86A4B934A380AD</vt:lpwstr>
  </property>
</Properties>
</file>